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6B3ED6" w:rsidRDefault="00E05817" w:rsidP="006B3ED6">
      <w:pPr>
        <w:jc w:val="right"/>
        <w:rPr>
          <w:rFonts w:ascii="Arial" w:hAnsi="Arial" w:cs="Arial"/>
        </w:rPr>
      </w:pPr>
    </w:p>
    <w:p w14:paraId="64263745" w14:textId="49F8D416" w:rsidR="00E05817" w:rsidRDefault="004B545D">
      <w:pPr>
        <w:jc w:val="center"/>
        <w:rPr>
          <w:rFonts w:ascii="Arial" w:hAnsi="Arial" w:cs="Arial"/>
          <w:b/>
          <w:color w:val="00B846"/>
          <w:sz w:val="32"/>
        </w:rPr>
      </w:pPr>
      <w:r>
        <w:rPr>
          <w:rFonts w:ascii="Arial" w:hAnsi="Arial" w:cs="Arial"/>
          <w:b/>
          <w:color w:val="00B846"/>
          <w:sz w:val="32"/>
        </w:rPr>
        <w:t>DOKUMENTACIJA V ZVEZI Z ODDAJO JAVNEGA NAROČILA</w:t>
      </w:r>
    </w:p>
    <w:p w14:paraId="46552993" w14:textId="01879BBD" w:rsidR="00384706" w:rsidRDefault="004B545D" w:rsidP="00384706">
      <w:pPr>
        <w:jc w:val="center"/>
        <w:rPr>
          <w:rFonts w:ascii="Arial" w:hAnsi="Arial" w:cs="Arial"/>
          <w:b/>
          <w:color w:val="00B846"/>
        </w:rPr>
      </w:pPr>
      <w:r>
        <w:rPr>
          <w:rFonts w:ascii="Arial" w:hAnsi="Arial" w:cs="Arial"/>
          <w:b/>
          <w:color w:val="00B846"/>
        </w:rPr>
        <w:t>‘</w:t>
      </w:r>
      <w:bookmarkStart w:id="0" w:name="_Hlk206169799"/>
      <w:r w:rsidR="00925E88">
        <w:rPr>
          <w:rFonts w:ascii="Arial" w:hAnsi="Arial" w:cs="Arial"/>
          <w:b/>
          <w:color w:val="00B846"/>
        </w:rPr>
        <w:t>Storite</w:t>
      </w:r>
      <w:r w:rsidR="004456D7">
        <w:rPr>
          <w:rFonts w:ascii="Arial" w:hAnsi="Arial" w:cs="Arial"/>
          <w:b/>
          <w:color w:val="00B846"/>
        </w:rPr>
        <w:t>v</w:t>
      </w:r>
      <w:r w:rsidR="00925E88">
        <w:rPr>
          <w:rFonts w:ascii="Arial" w:hAnsi="Arial" w:cs="Arial"/>
          <w:b/>
          <w:color w:val="00B846"/>
        </w:rPr>
        <w:t xml:space="preserve"> </w:t>
      </w:r>
      <w:bookmarkEnd w:id="0"/>
      <w:r w:rsidR="009073AB">
        <w:rPr>
          <w:rFonts w:ascii="Arial" w:hAnsi="Arial" w:cs="Arial"/>
          <w:b/>
          <w:color w:val="00B846"/>
        </w:rPr>
        <w:t xml:space="preserve">upravljanja </w:t>
      </w:r>
      <w:r w:rsidR="00392F7F">
        <w:rPr>
          <w:rFonts w:ascii="Arial" w:hAnsi="Arial" w:cs="Arial"/>
          <w:b/>
          <w:color w:val="00B846"/>
        </w:rPr>
        <w:t xml:space="preserve">stanovanjskega fonda </w:t>
      </w:r>
      <w:r w:rsidR="00781092">
        <w:rPr>
          <w:rFonts w:ascii="Arial" w:hAnsi="Arial" w:cs="Arial"/>
          <w:b/>
          <w:color w:val="00B846"/>
        </w:rPr>
        <w:t>SSRS</w:t>
      </w:r>
      <w:r w:rsidR="009073AB">
        <w:rPr>
          <w:rFonts w:ascii="Arial" w:hAnsi="Arial" w:cs="Arial"/>
          <w:b/>
          <w:color w:val="00B846"/>
        </w:rPr>
        <w:t xml:space="preserve"> od 1. 5. 2026 do 30. 4. 203</w:t>
      </w:r>
      <w:r w:rsidR="002754C4">
        <w:rPr>
          <w:rFonts w:ascii="Arial" w:hAnsi="Arial" w:cs="Arial"/>
          <w:b/>
          <w:color w:val="00B846"/>
        </w:rPr>
        <w:t>0</w:t>
      </w:r>
      <w:r>
        <w:rPr>
          <w:rFonts w:ascii="Arial" w:hAnsi="Arial" w:cs="Arial"/>
          <w:b/>
          <w:color w:val="00B846"/>
        </w:rPr>
        <w:t>’</w:t>
      </w:r>
    </w:p>
    <w:p w14:paraId="47ABAFA2" w14:textId="77777777" w:rsidR="00846B61" w:rsidRPr="00384706" w:rsidRDefault="00846B61" w:rsidP="00384706">
      <w:pPr>
        <w:jc w:val="center"/>
        <w:rPr>
          <w:rFonts w:ascii="Arial" w:hAnsi="Arial" w:cs="Arial"/>
          <w:b/>
          <w:color w:val="00B846"/>
        </w:rPr>
      </w:pPr>
    </w:p>
    <w:tbl>
      <w:tblPr>
        <w:tblW w:w="9648" w:type="dxa"/>
        <w:jc w:val="center"/>
        <w:tblLayout w:type="fixed"/>
        <w:tblLook w:val="04A0" w:firstRow="1" w:lastRow="0" w:firstColumn="1" w:lastColumn="0" w:noHBand="0" w:noVBand="1"/>
      </w:tblPr>
      <w:tblGrid>
        <w:gridCol w:w="4820"/>
        <w:gridCol w:w="4828"/>
      </w:tblGrid>
      <w:tr w:rsidR="006B3ED6" w:rsidRPr="006B3ED6" w14:paraId="509DE8F9" w14:textId="77777777" w:rsidTr="0090114F">
        <w:trPr>
          <w:jc w:val="center"/>
        </w:trPr>
        <w:tc>
          <w:tcPr>
            <w:tcW w:w="9648" w:type="dxa"/>
            <w:gridSpan w:val="2"/>
          </w:tcPr>
          <w:p w14:paraId="4C28B468" w14:textId="77777777" w:rsidR="006B3ED6" w:rsidRPr="006B3ED6" w:rsidRDefault="006B3ED6" w:rsidP="00384706">
            <w:pPr>
              <w:pStyle w:val="Odstavekseznama"/>
              <w:numPr>
                <w:ilvl w:val="0"/>
                <w:numId w:val="10"/>
              </w:numPr>
              <w:spacing w:before="480" w:after="240"/>
              <w:ind w:left="714" w:hanging="357"/>
              <w:contextualSpacing w:val="0"/>
              <w:rPr>
                <w:rFonts w:ascii="Arial" w:hAnsi="Arial" w:cs="Arial"/>
              </w:rPr>
            </w:pPr>
            <w:r w:rsidRPr="006B3ED6">
              <w:rPr>
                <w:rFonts w:ascii="Arial" w:hAnsi="Arial" w:cs="Arial"/>
                <w:b/>
                <w:color w:val="00B846"/>
              </w:rPr>
              <w:t>Osnovni podatki o naročniku</w:t>
            </w:r>
            <w:r w:rsidR="00071ED4">
              <w:rPr>
                <w:rFonts w:ascii="Arial" w:hAnsi="Arial" w:cs="Arial"/>
                <w:b/>
                <w:color w:val="00B846"/>
              </w:rPr>
              <w:t>,</w:t>
            </w:r>
            <w:r w:rsidRPr="006B3ED6">
              <w:rPr>
                <w:rFonts w:ascii="Arial" w:hAnsi="Arial" w:cs="Arial"/>
                <w:b/>
                <w:color w:val="00B846"/>
              </w:rPr>
              <w:t xml:space="preserve"> postopku </w:t>
            </w:r>
            <w:r w:rsidR="00071ED4">
              <w:rPr>
                <w:rFonts w:ascii="Arial" w:hAnsi="Arial" w:cs="Arial"/>
                <w:b/>
                <w:color w:val="00B846"/>
              </w:rPr>
              <w:t xml:space="preserve">in predmetu </w:t>
            </w:r>
            <w:r w:rsidRPr="006B3ED6">
              <w:rPr>
                <w:rFonts w:ascii="Arial" w:hAnsi="Arial" w:cs="Arial"/>
                <w:b/>
                <w:color w:val="00B846"/>
              </w:rPr>
              <w:t>javnega naročila</w:t>
            </w:r>
          </w:p>
        </w:tc>
      </w:tr>
      <w:tr w:rsidR="00D70033" w:rsidRPr="00D70033" w14:paraId="6A00FA8D" w14:textId="77777777" w:rsidTr="0090114F">
        <w:trPr>
          <w:jc w:val="center"/>
        </w:trPr>
        <w:tc>
          <w:tcPr>
            <w:tcW w:w="9648" w:type="dxa"/>
            <w:gridSpan w:val="2"/>
          </w:tcPr>
          <w:p w14:paraId="102FCCD0" w14:textId="0C45AD37" w:rsidR="00D70033" w:rsidRDefault="00D70033" w:rsidP="00D70033">
            <w:pPr>
              <w:jc w:val="both"/>
              <w:rPr>
                <w:rFonts w:ascii="Arial" w:hAnsi="Arial" w:cs="Arial"/>
              </w:rPr>
            </w:pPr>
            <w:r w:rsidRPr="00D70033">
              <w:rPr>
                <w:rFonts w:ascii="Arial" w:hAnsi="Arial" w:cs="Arial"/>
              </w:rPr>
              <w:t xml:space="preserve">Naročnik </w:t>
            </w:r>
            <w:r w:rsidRPr="00D70033">
              <w:rPr>
                <w:rFonts w:ascii="Arial" w:hAnsi="Arial" w:cs="Arial"/>
                <w:b/>
              </w:rPr>
              <w:t>Stanovanjski sklad Republike Slovenije, javni sklad, Poljanska cesta 31, 1000 Ljubljana</w:t>
            </w:r>
            <w:r>
              <w:rPr>
                <w:rFonts w:ascii="Arial" w:hAnsi="Arial" w:cs="Arial"/>
              </w:rPr>
              <w:t>,</w:t>
            </w:r>
            <w:r w:rsidRPr="00D70033">
              <w:rPr>
                <w:rFonts w:ascii="Arial" w:hAnsi="Arial" w:cs="Arial"/>
              </w:rPr>
              <w:t xml:space="preserve"> vabi vse zainteresirane ponudnike, da predložijo ponudbo, skladno z zahtevami iz dokumentacije</w:t>
            </w:r>
            <w:r w:rsidR="003E33C7">
              <w:rPr>
                <w:rFonts w:ascii="Arial" w:hAnsi="Arial" w:cs="Arial"/>
              </w:rPr>
              <w:t xml:space="preserve"> </w:t>
            </w:r>
            <w:r w:rsidR="00BB4400">
              <w:rPr>
                <w:rFonts w:ascii="Arial" w:hAnsi="Arial" w:cs="Arial"/>
              </w:rPr>
              <w:t>v zvezi z oddajo javnega naročila</w:t>
            </w:r>
            <w:r w:rsidRPr="00D70033">
              <w:rPr>
                <w:rFonts w:ascii="Arial" w:hAnsi="Arial" w:cs="Arial"/>
              </w:rPr>
              <w:t>.</w:t>
            </w:r>
          </w:p>
          <w:p w14:paraId="54FF8793" w14:textId="77777777" w:rsidR="00846B61" w:rsidRPr="00D70033" w:rsidRDefault="00846B61" w:rsidP="00D70033">
            <w:pPr>
              <w:jc w:val="both"/>
              <w:rPr>
                <w:rFonts w:ascii="Arial" w:hAnsi="Arial" w:cs="Arial"/>
              </w:rPr>
            </w:pPr>
          </w:p>
        </w:tc>
      </w:tr>
      <w:tr w:rsidR="00E05817" w:rsidRPr="006B3ED6" w14:paraId="35CC1F8A" w14:textId="77777777" w:rsidTr="0090114F">
        <w:trPr>
          <w:jc w:val="center"/>
        </w:trPr>
        <w:tc>
          <w:tcPr>
            <w:tcW w:w="4820" w:type="dxa"/>
            <w:tcBorders>
              <w:right w:val="single" w:sz="4" w:space="0" w:color="auto"/>
            </w:tcBorders>
          </w:tcPr>
          <w:p w14:paraId="2794EDE9" w14:textId="77777777" w:rsidR="00E05817" w:rsidRDefault="006B3ED6" w:rsidP="00925E88">
            <w:pPr>
              <w:rPr>
                <w:rFonts w:ascii="Arial" w:hAnsi="Arial" w:cs="Arial"/>
                <w:b/>
              </w:rPr>
            </w:pPr>
            <w:r w:rsidRPr="006B3ED6">
              <w:rPr>
                <w:rFonts w:ascii="Arial" w:hAnsi="Arial" w:cs="Arial"/>
                <w:b/>
              </w:rPr>
              <w:t>Interna o</w:t>
            </w:r>
            <w:r w:rsidR="00211FF6" w:rsidRPr="006B3ED6">
              <w:rPr>
                <w:rFonts w:ascii="Arial" w:hAnsi="Arial" w:cs="Arial"/>
                <w:b/>
              </w:rPr>
              <w:t>znaka</w:t>
            </w:r>
            <w:r w:rsidR="0046677A" w:rsidRPr="006B3ED6">
              <w:rPr>
                <w:rFonts w:ascii="Arial" w:hAnsi="Arial" w:cs="Arial"/>
                <w:b/>
              </w:rPr>
              <w:t xml:space="preserve"> javnega naročila</w:t>
            </w:r>
          </w:p>
          <w:p w14:paraId="4298DF7F" w14:textId="54CD18C4" w:rsidR="00925E88" w:rsidRPr="006B3ED6" w:rsidRDefault="00925E88" w:rsidP="00925E88">
            <w:pPr>
              <w:rPr>
                <w:rFonts w:ascii="Arial" w:hAnsi="Arial" w:cs="Arial"/>
              </w:rPr>
            </w:pPr>
          </w:p>
        </w:tc>
        <w:tc>
          <w:tcPr>
            <w:tcW w:w="4828" w:type="dxa"/>
            <w:tcBorders>
              <w:left w:val="single" w:sz="4" w:space="0" w:color="auto"/>
            </w:tcBorders>
          </w:tcPr>
          <w:p w14:paraId="7DC2D0AB" w14:textId="5E9E16A4" w:rsidR="00E05817" w:rsidRPr="006B3ED6" w:rsidRDefault="00211FF6" w:rsidP="00F204C3">
            <w:pPr>
              <w:jc w:val="both"/>
              <w:rPr>
                <w:rFonts w:ascii="Arial" w:hAnsi="Arial" w:cs="Arial"/>
              </w:rPr>
            </w:pPr>
            <w:r w:rsidRPr="006B3ED6">
              <w:rPr>
                <w:rFonts w:ascii="Arial" w:hAnsi="Arial" w:cs="Arial"/>
              </w:rPr>
              <w:t xml:space="preserve">JN </w:t>
            </w:r>
            <w:r w:rsidR="003E72CF" w:rsidRPr="003E72CF">
              <w:rPr>
                <w:rFonts w:ascii="Arial" w:hAnsi="Arial" w:cs="Arial"/>
              </w:rPr>
              <w:t>32</w:t>
            </w:r>
            <w:r w:rsidR="006B3ED6" w:rsidRPr="003E72CF">
              <w:rPr>
                <w:rFonts w:ascii="Arial" w:hAnsi="Arial" w:cs="Arial"/>
              </w:rPr>
              <w:t>/2025</w:t>
            </w:r>
          </w:p>
        </w:tc>
      </w:tr>
      <w:tr w:rsidR="00E05817" w:rsidRPr="006B3ED6" w14:paraId="2CD441D8" w14:textId="77777777" w:rsidTr="0090114F">
        <w:trPr>
          <w:jc w:val="center"/>
        </w:trPr>
        <w:tc>
          <w:tcPr>
            <w:tcW w:w="4820" w:type="dxa"/>
            <w:tcBorders>
              <w:right w:val="single" w:sz="4" w:space="0" w:color="auto"/>
            </w:tcBorders>
          </w:tcPr>
          <w:p w14:paraId="72E2CEDE" w14:textId="77777777" w:rsidR="00E05817" w:rsidRPr="006B3ED6" w:rsidRDefault="00211FF6" w:rsidP="00F204C3">
            <w:pPr>
              <w:rPr>
                <w:rFonts w:ascii="Arial" w:hAnsi="Arial" w:cs="Arial"/>
              </w:rPr>
            </w:pPr>
            <w:r w:rsidRPr="006B3ED6">
              <w:rPr>
                <w:rFonts w:ascii="Arial" w:hAnsi="Arial" w:cs="Arial"/>
                <w:b/>
              </w:rPr>
              <w:t>Vrsta postopka</w:t>
            </w:r>
            <w:r w:rsidR="0046677A" w:rsidRPr="006B3ED6">
              <w:rPr>
                <w:rFonts w:ascii="Arial" w:hAnsi="Arial" w:cs="Arial"/>
                <w:b/>
              </w:rPr>
              <w:t xml:space="preserve"> javnega naročila</w:t>
            </w:r>
          </w:p>
        </w:tc>
        <w:tc>
          <w:tcPr>
            <w:tcW w:w="4828" w:type="dxa"/>
            <w:tcBorders>
              <w:left w:val="single" w:sz="4" w:space="0" w:color="auto"/>
            </w:tcBorders>
          </w:tcPr>
          <w:p w14:paraId="0226FD68" w14:textId="57CD56E2" w:rsidR="00E05817" w:rsidRPr="006B3ED6" w:rsidRDefault="009073AB" w:rsidP="00F204C3">
            <w:pPr>
              <w:spacing w:after="360"/>
              <w:jc w:val="both"/>
              <w:rPr>
                <w:rFonts w:ascii="Arial" w:hAnsi="Arial" w:cs="Arial"/>
              </w:rPr>
            </w:pPr>
            <w:r>
              <w:rPr>
                <w:rFonts w:ascii="Arial" w:hAnsi="Arial" w:cs="Arial"/>
              </w:rPr>
              <w:t>Odprti postopek</w:t>
            </w:r>
            <w:r w:rsidR="00925E88">
              <w:rPr>
                <w:rFonts w:ascii="Arial" w:hAnsi="Arial" w:cs="Arial"/>
              </w:rPr>
              <w:t xml:space="preserve"> - </w:t>
            </w:r>
            <w:r w:rsidR="006B3ED6">
              <w:rPr>
                <w:rFonts w:ascii="Arial" w:hAnsi="Arial" w:cs="Arial"/>
              </w:rPr>
              <w:t>4</w:t>
            </w:r>
            <w:r>
              <w:rPr>
                <w:rFonts w:ascii="Arial" w:hAnsi="Arial" w:cs="Arial"/>
              </w:rPr>
              <w:t>0</w:t>
            </w:r>
            <w:r w:rsidR="006B3ED6">
              <w:rPr>
                <w:rFonts w:ascii="Arial" w:hAnsi="Arial" w:cs="Arial"/>
              </w:rPr>
              <w:t xml:space="preserve">. člen </w:t>
            </w:r>
            <w:r w:rsidR="003D7C03">
              <w:rPr>
                <w:rFonts w:ascii="Arial" w:hAnsi="Arial" w:cs="Arial"/>
              </w:rPr>
              <w:t>Zakona o javnem naročanju (</w:t>
            </w:r>
            <w:r w:rsidR="003D7C03" w:rsidRPr="003D7C03">
              <w:rPr>
                <w:rFonts w:ascii="Arial" w:hAnsi="Arial" w:cs="Arial"/>
              </w:rPr>
              <w:t>Uradni list RS, št. 91/15, 14/18, 121/21, 10/22, 74/22 – odl. US, 100/22 – ZNUZSZS, 28/23 in 88/23 – ZOPNN-F</w:t>
            </w:r>
            <w:r w:rsidR="003D7C03">
              <w:rPr>
                <w:rFonts w:ascii="Arial" w:hAnsi="Arial" w:cs="Arial"/>
              </w:rPr>
              <w:t>; v nadalj</w:t>
            </w:r>
            <w:r w:rsidR="00CE0288">
              <w:rPr>
                <w:rFonts w:ascii="Arial" w:hAnsi="Arial" w:cs="Arial"/>
              </w:rPr>
              <w:t>njem besedilu</w:t>
            </w:r>
            <w:r w:rsidR="003D7C03">
              <w:rPr>
                <w:rFonts w:ascii="Arial" w:hAnsi="Arial" w:cs="Arial"/>
              </w:rPr>
              <w:t xml:space="preserve">: </w:t>
            </w:r>
            <w:r w:rsidR="006B3ED6">
              <w:rPr>
                <w:rFonts w:ascii="Arial" w:hAnsi="Arial" w:cs="Arial"/>
              </w:rPr>
              <w:t>ZJN-3</w:t>
            </w:r>
            <w:r w:rsidR="003D7C03">
              <w:rPr>
                <w:rFonts w:ascii="Arial" w:hAnsi="Arial" w:cs="Arial"/>
              </w:rPr>
              <w:t>)</w:t>
            </w:r>
            <w:r>
              <w:rPr>
                <w:rFonts w:ascii="Arial" w:hAnsi="Arial" w:cs="Arial"/>
              </w:rPr>
              <w:t>.</w:t>
            </w:r>
          </w:p>
        </w:tc>
      </w:tr>
      <w:tr w:rsidR="00071ED4" w:rsidRPr="006B3ED6" w14:paraId="336F695D" w14:textId="77777777" w:rsidTr="0090114F">
        <w:trPr>
          <w:jc w:val="center"/>
        </w:trPr>
        <w:tc>
          <w:tcPr>
            <w:tcW w:w="4820" w:type="dxa"/>
            <w:tcBorders>
              <w:right w:val="single" w:sz="4" w:space="0" w:color="auto"/>
            </w:tcBorders>
          </w:tcPr>
          <w:p w14:paraId="65EEC4C0" w14:textId="77777777" w:rsidR="00071ED4" w:rsidRPr="006B3ED6" w:rsidRDefault="00071ED4" w:rsidP="006B3ED6">
            <w:pPr>
              <w:spacing w:after="360"/>
              <w:rPr>
                <w:rFonts w:ascii="Arial" w:hAnsi="Arial" w:cs="Arial"/>
                <w:b/>
              </w:rPr>
            </w:pPr>
            <w:r>
              <w:rPr>
                <w:rFonts w:ascii="Arial" w:hAnsi="Arial" w:cs="Arial"/>
                <w:b/>
              </w:rPr>
              <w:t>Predmet</w:t>
            </w:r>
            <w:r w:rsidR="0046677A" w:rsidRPr="006B3ED6">
              <w:rPr>
                <w:rFonts w:ascii="Arial" w:hAnsi="Arial" w:cs="Arial"/>
                <w:b/>
              </w:rPr>
              <w:t xml:space="preserve"> javnega naročila</w:t>
            </w:r>
          </w:p>
        </w:tc>
        <w:tc>
          <w:tcPr>
            <w:tcW w:w="4828" w:type="dxa"/>
            <w:tcBorders>
              <w:left w:val="single" w:sz="4" w:space="0" w:color="auto"/>
            </w:tcBorders>
          </w:tcPr>
          <w:p w14:paraId="13FEDCF5" w14:textId="0DE78F0F" w:rsidR="00414D43" w:rsidRPr="009073AB" w:rsidRDefault="00071ED4" w:rsidP="00925E88">
            <w:pPr>
              <w:jc w:val="both"/>
              <w:rPr>
                <w:rFonts w:ascii="Arial" w:hAnsi="Arial" w:cs="Arial"/>
                <w:bCs/>
              </w:rPr>
            </w:pPr>
            <w:r w:rsidRPr="009073AB">
              <w:rPr>
                <w:rFonts w:ascii="Arial" w:hAnsi="Arial" w:cs="Arial"/>
                <w:bCs/>
              </w:rPr>
              <w:t>Storitev</w:t>
            </w:r>
            <w:r w:rsidR="009073AB" w:rsidRPr="009073AB">
              <w:rPr>
                <w:rFonts w:ascii="Arial" w:hAnsi="Arial" w:cs="Arial"/>
                <w:bCs/>
              </w:rPr>
              <w:t xml:space="preserve"> upravljanja </w:t>
            </w:r>
            <w:r w:rsidR="00781092">
              <w:rPr>
                <w:rFonts w:ascii="Arial" w:hAnsi="Arial" w:cs="Arial"/>
                <w:bCs/>
              </w:rPr>
              <w:t>stanovanjskega fonda SSRS</w:t>
            </w:r>
            <w:r w:rsidR="009073AB" w:rsidRPr="009073AB">
              <w:rPr>
                <w:rFonts w:ascii="Arial" w:hAnsi="Arial" w:cs="Arial"/>
                <w:bCs/>
              </w:rPr>
              <w:t xml:space="preserve"> za obdobje 48 mesecev</w:t>
            </w:r>
            <w:r w:rsidR="0029318F" w:rsidRPr="009073AB">
              <w:rPr>
                <w:rFonts w:ascii="Arial" w:hAnsi="Arial" w:cs="Arial"/>
                <w:bCs/>
              </w:rPr>
              <w:t>.</w:t>
            </w:r>
          </w:p>
        </w:tc>
      </w:tr>
      <w:tr w:rsidR="007F10CF" w:rsidRPr="006B3ED6" w14:paraId="1D69F71A" w14:textId="77777777" w:rsidTr="0090114F">
        <w:trPr>
          <w:jc w:val="center"/>
        </w:trPr>
        <w:tc>
          <w:tcPr>
            <w:tcW w:w="4820" w:type="dxa"/>
            <w:tcBorders>
              <w:right w:val="single" w:sz="4" w:space="0" w:color="auto"/>
            </w:tcBorders>
          </w:tcPr>
          <w:p w14:paraId="5429DDC4" w14:textId="77777777" w:rsidR="007F10CF" w:rsidRDefault="007F10CF" w:rsidP="006B3ED6">
            <w:pPr>
              <w:spacing w:after="360"/>
              <w:rPr>
                <w:rFonts w:ascii="Arial" w:hAnsi="Arial" w:cs="Arial"/>
                <w:b/>
              </w:rPr>
            </w:pPr>
            <w:r>
              <w:rPr>
                <w:rFonts w:ascii="Arial" w:hAnsi="Arial" w:cs="Arial"/>
                <w:b/>
              </w:rPr>
              <w:t>Pravna podlaga</w:t>
            </w:r>
          </w:p>
        </w:tc>
        <w:tc>
          <w:tcPr>
            <w:tcW w:w="4828" w:type="dxa"/>
            <w:tcBorders>
              <w:left w:val="single" w:sz="4" w:space="0" w:color="auto"/>
            </w:tcBorders>
          </w:tcPr>
          <w:p w14:paraId="652D7EE5" w14:textId="77777777" w:rsidR="007F10CF" w:rsidRPr="007F10CF" w:rsidRDefault="007F10CF" w:rsidP="007F10CF">
            <w:pPr>
              <w:jc w:val="both"/>
              <w:rPr>
                <w:rFonts w:ascii="Arial" w:hAnsi="Arial" w:cs="Arial"/>
              </w:rPr>
            </w:pPr>
            <w:r w:rsidRPr="007F10CF">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tc>
      </w:tr>
      <w:tr w:rsidR="0003381C" w:rsidRPr="0003381C" w14:paraId="424A912E" w14:textId="77777777" w:rsidTr="0090114F">
        <w:trPr>
          <w:jc w:val="center"/>
        </w:trPr>
        <w:tc>
          <w:tcPr>
            <w:tcW w:w="4820" w:type="dxa"/>
            <w:tcBorders>
              <w:right w:val="single" w:sz="4" w:space="0" w:color="auto"/>
            </w:tcBorders>
          </w:tcPr>
          <w:p w14:paraId="0539671B" w14:textId="77777777" w:rsidR="0003381C" w:rsidRPr="00071ED4" w:rsidRDefault="0003381C" w:rsidP="000653A9">
            <w:pPr>
              <w:rPr>
                <w:rFonts w:ascii="Arial" w:hAnsi="Arial" w:cs="Arial"/>
                <w:b/>
                <w:color w:val="00B846"/>
              </w:rPr>
            </w:pPr>
            <w:r w:rsidRPr="00071ED4">
              <w:rPr>
                <w:rFonts w:ascii="Arial" w:hAnsi="Arial" w:cs="Arial"/>
                <w:b/>
              </w:rPr>
              <w:t>Razdelitev javnega naročila na sklope</w:t>
            </w:r>
          </w:p>
        </w:tc>
        <w:tc>
          <w:tcPr>
            <w:tcW w:w="4828" w:type="dxa"/>
            <w:tcBorders>
              <w:left w:val="single" w:sz="4" w:space="0" w:color="auto"/>
            </w:tcBorders>
          </w:tcPr>
          <w:p w14:paraId="21A96D27" w14:textId="77777777" w:rsidR="0003381C" w:rsidRDefault="003A39AD" w:rsidP="00735A4E">
            <w:pPr>
              <w:spacing w:after="0"/>
              <w:jc w:val="both"/>
              <w:rPr>
                <w:rFonts w:ascii="Arial" w:hAnsi="Arial" w:cs="Arial"/>
              </w:rPr>
            </w:pPr>
            <w:r>
              <w:rPr>
                <w:rFonts w:ascii="Arial" w:hAnsi="Arial" w:cs="Arial"/>
              </w:rPr>
              <w:t xml:space="preserve">Javno naročilo je </w:t>
            </w:r>
            <w:r w:rsidR="009073AB">
              <w:rPr>
                <w:rFonts w:ascii="Arial" w:hAnsi="Arial" w:cs="Arial"/>
              </w:rPr>
              <w:t>zaradi gospodarnosti in učinkovitosti razdeljeno na naslednje sklope:</w:t>
            </w:r>
          </w:p>
          <w:p w14:paraId="6FD9D3B1" w14:textId="08605DB9" w:rsidR="00045AEF" w:rsidRPr="00B84729" w:rsidRDefault="00877845" w:rsidP="00B84729">
            <w:pPr>
              <w:pStyle w:val="Odstavekseznama"/>
              <w:numPr>
                <w:ilvl w:val="0"/>
                <w:numId w:val="32"/>
              </w:numPr>
              <w:spacing w:after="0"/>
              <w:jc w:val="both"/>
              <w:rPr>
                <w:rFonts w:ascii="Arial" w:hAnsi="Arial" w:cs="Arial"/>
              </w:rPr>
            </w:pPr>
            <w:r w:rsidRPr="00B84729">
              <w:rPr>
                <w:rFonts w:ascii="Arial" w:hAnsi="Arial" w:cs="Arial"/>
              </w:rPr>
              <w:t>s</w:t>
            </w:r>
            <w:r w:rsidR="00045AEF" w:rsidRPr="00B84729">
              <w:rPr>
                <w:rFonts w:ascii="Arial" w:hAnsi="Arial" w:cs="Arial"/>
              </w:rPr>
              <w:t xml:space="preserve">klop: </w:t>
            </w:r>
            <w:r w:rsidR="00755BC5" w:rsidRPr="00B84729">
              <w:rPr>
                <w:rFonts w:ascii="Arial" w:hAnsi="Arial" w:cs="Arial"/>
              </w:rPr>
              <w:t>Jugovzhodna regija</w:t>
            </w:r>
            <w:r w:rsidR="00682067">
              <w:rPr>
                <w:rFonts w:ascii="Arial" w:hAnsi="Arial" w:cs="Arial"/>
              </w:rPr>
              <w:t xml:space="preserve"> – stanovanja in stavbe</w:t>
            </w:r>
            <w:r w:rsidR="00DF32A2">
              <w:rPr>
                <w:rFonts w:ascii="Arial" w:hAnsi="Arial" w:cs="Arial"/>
              </w:rPr>
              <w:t xml:space="preserve"> (BIM)</w:t>
            </w:r>
            <w:r w:rsidR="00755BC5" w:rsidRPr="00B84729">
              <w:rPr>
                <w:rFonts w:ascii="Arial" w:hAnsi="Arial" w:cs="Arial"/>
              </w:rPr>
              <w:t>,</w:t>
            </w:r>
          </w:p>
          <w:p w14:paraId="16BF37D6" w14:textId="2BFDF687" w:rsidR="00755BC5" w:rsidRPr="00B84729" w:rsidRDefault="00755BC5" w:rsidP="00B84729">
            <w:pPr>
              <w:pStyle w:val="Odstavekseznama"/>
              <w:numPr>
                <w:ilvl w:val="0"/>
                <w:numId w:val="32"/>
              </w:numPr>
              <w:spacing w:after="0"/>
              <w:jc w:val="both"/>
              <w:rPr>
                <w:rFonts w:ascii="Arial" w:hAnsi="Arial" w:cs="Arial"/>
              </w:rPr>
            </w:pPr>
            <w:r w:rsidRPr="00B84729">
              <w:rPr>
                <w:rFonts w:ascii="Arial" w:hAnsi="Arial" w:cs="Arial"/>
              </w:rPr>
              <w:lastRenderedPageBreak/>
              <w:t xml:space="preserve">sklop: Obalno </w:t>
            </w:r>
            <w:r w:rsidR="00A350CE" w:rsidRPr="00B84729">
              <w:rPr>
                <w:rFonts w:ascii="Arial" w:hAnsi="Arial" w:cs="Arial"/>
              </w:rPr>
              <w:t>K</w:t>
            </w:r>
            <w:r w:rsidRPr="00B84729">
              <w:rPr>
                <w:rFonts w:ascii="Arial" w:hAnsi="Arial" w:cs="Arial"/>
              </w:rPr>
              <w:t>raška regija</w:t>
            </w:r>
            <w:r w:rsidR="00C328B7">
              <w:rPr>
                <w:rFonts w:ascii="Arial" w:hAnsi="Arial" w:cs="Arial"/>
              </w:rPr>
              <w:t xml:space="preserve"> </w:t>
            </w:r>
            <w:r w:rsidR="00DF32A2" w:rsidRPr="00DF32A2">
              <w:rPr>
                <w:rFonts w:ascii="Arial" w:hAnsi="Arial" w:cs="Arial"/>
              </w:rPr>
              <w:t>– stanovanja in stavbe (BIM)</w:t>
            </w:r>
            <w:r w:rsidRPr="00B84729">
              <w:rPr>
                <w:rFonts w:ascii="Arial" w:hAnsi="Arial" w:cs="Arial"/>
              </w:rPr>
              <w:t>,</w:t>
            </w:r>
          </w:p>
          <w:p w14:paraId="483FEE0C" w14:textId="6FE8B86A" w:rsidR="00A350CE" w:rsidRPr="00B84729" w:rsidRDefault="00A350CE" w:rsidP="00B84729">
            <w:pPr>
              <w:pStyle w:val="Odstavekseznama"/>
              <w:numPr>
                <w:ilvl w:val="0"/>
                <w:numId w:val="32"/>
              </w:numPr>
              <w:spacing w:after="0"/>
              <w:jc w:val="both"/>
              <w:rPr>
                <w:rFonts w:ascii="Arial" w:hAnsi="Arial" w:cs="Arial"/>
              </w:rPr>
            </w:pPr>
            <w:r w:rsidRPr="00B84729">
              <w:rPr>
                <w:rFonts w:ascii="Arial" w:hAnsi="Arial" w:cs="Arial"/>
              </w:rPr>
              <w:t>sklop</w:t>
            </w:r>
            <w:r w:rsidR="00EA0F7D" w:rsidRPr="00B84729">
              <w:rPr>
                <w:rFonts w:ascii="Arial" w:hAnsi="Arial" w:cs="Arial"/>
              </w:rPr>
              <w:t>: Osrednjeslovenska regija</w:t>
            </w:r>
            <w:r w:rsidR="00C328B7">
              <w:rPr>
                <w:rFonts w:ascii="Arial" w:hAnsi="Arial" w:cs="Arial"/>
              </w:rPr>
              <w:t xml:space="preserve"> </w:t>
            </w:r>
            <w:r w:rsidR="00C328B7" w:rsidRPr="00C328B7">
              <w:rPr>
                <w:rFonts w:ascii="Arial" w:hAnsi="Arial" w:cs="Arial"/>
              </w:rPr>
              <w:t>– stanovanja in stavbe (BIM)</w:t>
            </w:r>
            <w:r w:rsidR="00EA0F7D" w:rsidRPr="00B84729">
              <w:rPr>
                <w:rFonts w:ascii="Arial" w:hAnsi="Arial" w:cs="Arial"/>
              </w:rPr>
              <w:t>,</w:t>
            </w:r>
          </w:p>
          <w:p w14:paraId="6A1FB934" w14:textId="3E779DDD" w:rsidR="00EA0F7D" w:rsidRPr="00B84729" w:rsidRDefault="00EA0F7D" w:rsidP="00B84729">
            <w:pPr>
              <w:pStyle w:val="Odstavekseznama"/>
              <w:numPr>
                <w:ilvl w:val="0"/>
                <w:numId w:val="32"/>
              </w:numPr>
              <w:spacing w:after="0"/>
              <w:jc w:val="both"/>
              <w:rPr>
                <w:rFonts w:ascii="Arial" w:hAnsi="Arial" w:cs="Arial"/>
              </w:rPr>
            </w:pPr>
            <w:r w:rsidRPr="00B84729">
              <w:rPr>
                <w:rFonts w:ascii="Arial" w:hAnsi="Arial" w:cs="Arial"/>
              </w:rPr>
              <w:t>sklop: Podravska regija</w:t>
            </w:r>
            <w:r w:rsidR="00C328B7">
              <w:rPr>
                <w:rFonts w:ascii="Arial" w:hAnsi="Arial" w:cs="Arial"/>
              </w:rPr>
              <w:t xml:space="preserve"> </w:t>
            </w:r>
            <w:r w:rsidR="00C328B7" w:rsidRPr="00C328B7">
              <w:rPr>
                <w:rFonts w:ascii="Arial" w:hAnsi="Arial" w:cs="Arial"/>
              </w:rPr>
              <w:t>– stanovanja in stavbe (BIM)</w:t>
            </w:r>
            <w:r w:rsidRPr="00B84729">
              <w:rPr>
                <w:rFonts w:ascii="Arial" w:hAnsi="Arial" w:cs="Arial"/>
              </w:rPr>
              <w:t>,</w:t>
            </w:r>
          </w:p>
          <w:p w14:paraId="3113B60D" w14:textId="0D2EF939" w:rsidR="00666A28" w:rsidRDefault="00EA0F7D" w:rsidP="00A35503">
            <w:pPr>
              <w:pStyle w:val="Odstavekseznama"/>
              <w:numPr>
                <w:ilvl w:val="0"/>
                <w:numId w:val="32"/>
              </w:numPr>
              <w:spacing w:after="0"/>
              <w:jc w:val="both"/>
              <w:rPr>
                <w:rFonts w:ascii="Arial" w:hAnsi="Arial" w:cs="Arial"/>
              </w:rPr>
            </w:pPr>
            <w:r w:rsidRPr="00B84729">
              <w:rPr>
                <w:rFonts w:ascii="Arial" w:hAnsi="Arial" w:cs="Arial"/>
              </w:rPr>
              <w:t xml:space="preserve">sklop: </w:t>
            </w:r>
            <w:r w:rsidR="00666A28">
              <w:rPr>
                <w:rFonts w:ascii="Arial" w:hAnsi="Arial" w:cs="Arial"/>
              </w:rPr>
              <w:t>Goriška regija</w:t>
            </w:r>
            <w:r w:rsidR="00626B07">
              <w:rPr>
                <w:rFonts w:ascii="Arial" w:hAnsi="Arial" w:cs="Arial"/>
              </w:rPr>
              <w:t xml:space="preserve"> – stanovanja in stavbe</w:t>
            </w:r>
            <w:r w:rsidR="00666A28">
              <w:rPr>
                <w:rFonts w:ascii="Arial" w:hAnsi="Arial" w:cs="Arial"/>
              </w:rPr>
              <w:t>,</w:t>
            </w:r>
          </w:p>
          <w:p w14:paraId="67A2FD99" w14:textId="402FA6D6" w:rsidR="00EA0F7D" w:rsidRPr="00B84729" w:rsidRDefault="00666A28" w:rsidP="00B84729">
            <w:pPr>
              <w:pStyle w:val="Odstavekseznama"/>
              <w:numPr>
                <w:ilvl w:val="0"/>
                <w:numId w:val="32"/>
              </w:numPr>
              <w:spacing w:after="0"/>
              <w:jc w:val="both"/>
              <w:rPr>
                <w:rFonts w:ascii="Arial" w:hAnsi="Arial" w:cs="Arial"/>
              </w:rPr>
            </w:pPr>
            <w:r>
              <w:rPr>
                <w:rFonts w:ascii="Arial" w:hAnsi="Arial" w:cs="Arial"/>
              </w:rPr>
              <w:t xml:space="preserve">sklop: </w:t>
            </w:r>
            <w:r w:rsidR="00A22BEC" w:rsidRPr="00B84729">
              <w:rPr>
                <w:rFonts w:ascii="Arial" w:hAnsi="Arial" w:cs="Arial"/>
              </w:rPr>
              <w:t>Koroška regija</w:t>
            </w:r>
            <w:r w:rsidR="003E2A86">
              <w:rPr>
                <w:rFonts w:ascii="Arial" w:hAnsi="Arial" w:cs="Arial"/>
              </w:rPr>
              <w:t xml:space="preserve"> </w:t>
            </w:r>
            <w:r w:rsidR="003E2A86" w:rsidRPr="003E2A86">
              <w:rPr>
                <w:rFonts w:ascii="Arial" w:hAnsi="Arial" w:cs="Arial"/>
              </w:rPr>
              <w:t>– stanovanja in stavbe</w:t>
            </w:r>
            <w:r w:rsidR="00A22BEC" w:rsidRPr="00B84729">
              <w:rPr>
                <w:rFonts w:ascii="Arial" w:hAnsi="Arial" w:cs="Arial"/>
              </w:rPr>
              <w:t>,</w:t>
            </w:r>
          </w:p>
          <w:p w14:paraId="72E68F39" w14:textId="47D3C5D0" w:rsidR="00A22BEC" w:rsidRDefault="00A22BEC" w:rsidP="00A35503">
            <w:pPr>
              <w:pStyle w:val="Odstavekseznama"/>
              <w:numPr>
                <w:ilvl w:val="0"/>
                <w:numId w:val="32"/>
              </w:numPr>
              <w:spacing w:after="0"/>
              <w:jc w:val="both"/>
              <w:rPr>
                <w:rFonts w:ascii="Arial" w:hAnsi="Arial" w:cs="Arial"/>
              </w:rPr>
            </w:pPr>
            <w:r w:rsidRPr="00B84729">
              <w:rPr>
                <w:rFonts w:ascii="Arial" w:hAnsi="Arial" w:cs="Arial"/>
              </w:rPr>
              <w:t>sklop: Obalno Kraška regij</w:t>
            </w:r>
            <w:r w:rsidR="003E2A86">
              <w:rPr>
                <w:rFonts w:ascii="Arial" w:hAnsi="Arial" w:cs="Arial"/>
              </w:rPr>
              <w:t>a</w:t>
            </w:r>
            <w:r w:rsidR="00FA30FB">
              <w:rPr>
                <w:rFonts w:ascii="Arial" w:hAnsi="Arial" w:cs="Arial"/>
              </w:rPr>
              <w:t xml:space="preserve"> </w:t>
            </w:r>
            <w:r w:rsidR="003E2A86" w:rsidRPr="003E2A86">
              <w:rPr>
                <w:rFonts w:ascii="Arial" w:hAnsi="Arial" w:cs="Arial"/>
              </w:rPr>
              <w:t>– stanovanja in stavbe</w:t>
            </w:r>
            <w:r w:rsidR="00666A28">
              <w:rPr>
                <w:rFonts w:ascii="Arial" w:hAnsi="Arial" w:cs="Arial"/>
              </w:rPr>
              <w:t>,</w:t>
            </w:r>
          </w:p>
          <w:p w14:paraId="6BD88935" w14:textId="1382D7CC" w:rsidR="00666A28" w:rsidRDefault="00FE71CE" w:rsidP="00A35503">
            <w:pPr>
              <w:pStyle w:val="Odstavekseznama"/>
              <w:numPr>
                <w:ilvl w:val="0"/>
                <w:numId w:val="32"/>
              </w:numPr>
              <w:spacing w:after="0"/>
              <w:jc w:val="both"/>
              <w:rPr>
                <w:rFonts w:ascii="Arial" w:hAnsi="Arial" w:cs="Arial"/>
              </w:rPr>
            </w:pPr>
            <w:r>
              <w:rPr>
                <w:rFonts w:ascii="Arial" w:hAnsi="Arial" w:cs="Arial"/>
              </w:rPr>
              <w:t>sklop: Osrednjeslovenska regija</w:t>
            </w:r>
            <w:r w:rsidR="0020088F">
              <w:rPr>
                <w:rFonts w:ascii="Arial" w:hAnsi="Arial" w:cs="Arial"/>
              </w:rPr>
              <w:t xml:space="preserve"> </w:t>
            </w:r>
            <w:r w:rsidR="0020088F" w:rsidRPr="0020088F">
              <w:rPr>
                <w:rFonts w:ascii="Arial" w:hAnsi="Arial" w:cs="Arial"/>
              </w:rPr>
              <w:t>– stanovanja in stavbe</w:t>
            </w:r>
            <w:r>
              <w:rPr>
                <w:rFonts w:ascii="Arial" w:hAnsi="Arial" w:cs="Arial"/>
              </w:rPr>
              <w:t>,</w:t>
            </w:r>
          </w:p>
          <w:p w14:paraId="016D387B" w14:textId="3332177C" w:rsidR="00FE71CE" w:rsidRDefault="00FE71CE" w:rsidP="00A35503">
            <w:pPr>
              <w:pStyle w:val="Odstavekseznama"/>
              <w:numPr>
                <w:ilvl w:val="0"/>
                <w:numId w:val="32"/>
              </w:numPr>
              <w:spacing w:after="0"/>
              <w:jc w:val="both"/>
              <w:rPr>
                <w:rFonts w:ascii="Arial" w:hAnsi="Arial" w:cs="Arial"/>
              </w:rPr>
            </w:pPr>
            <w:r>
              <w:rPr>
                <w:rFonts w:ascii="Arial" w:hAnsi="Arial" w:cs="Arial"/>
              </w:rPr>
              <w:t>sklop: Podravska regija</w:t>
            </w:r>
            <w:r w:rsidR="0020088F" w:rsidRPr="0020088F">
              <w:rPr>
                <w:rFonts w:ascii="Arial" w:hAnsi="Arial" w:cs="Arial"/>
              </w:rPr>
              <w:t xml:space="preserve"> – stanovanja in stavbe</w:t>
            </w:r>
            <w:r>
              <w:rPr>
                <w:rFonts w:ascii="Arial" w:hAnsi="Arial" w:cs="Arial"/>
              </w:rPr>
              <w:t>,</w:t>
            </w:r>
          </w:p>
          <w:p w14:paraId="508B55BD" w14:textId="720C1F82" w:rsidR="00FE71CE" w:rsidRDefault="00FE71CE" w:rsidP="00A35503">
            <w:pPr>
              <w:pStyle w:val="Odstavekseznama"/>
              <w:numPr>
                <w:ilvl w:val="0"/>
                <w:numId w:val="32"/>
              </w:numPr>
              <w:spacing w:after="0"/>
              <w:jc w:val="both"/>
              <w:rPr>
                <w:rFonts w:ascii="Arial" w:hAnsi="Arial" w:cs="Arial"/>
              </w:rPr>
            </w:pPr>
            <w:r>
              <w:rPr>
                <w:rFonts w:ascii="Arial" w:hAnsi="Arial" w:cs="Arial"/>
              </w:rPr>
              <w:t>sklop: Savinjska regija</w:t>
            </w:r>
            <w:r w:rsidR="006C4204">
              <w:rPr>
                <w:rFonts w:ascii="Arial" w:hAnsi="Arial" w:cs="Arial"/>
              </w:rPr>
              <w:t xml:space="preserve"> </w:t>
            </w:r>
            <w:r w:rsidR="006C4204" w:rsidRPr="006C4204">
              <w:rPr>
                <w:rFonts w:ascii="Arial" w:hAnsi="Arial" w:cs="Arial"/>
              </w:rPr>
              <w:t>– stanovanja in stavbe</w:t>
            </w:r>
            <w:r>
              <w:rPr>
                <w:rFonts w:ascii="Arial" w:hAnsi="Arial" w:cs="Arial"/>
              </w:rPr>
              <w:t>,</w:t>
            </w:r>
          </w:p>
          <w:p w14:paraId="4031A1B5" w14:textId="3B1E9ACE" w:rsidR="00FE71CE" w:rsidRDefault="00665766" w:rsidP="00A35503">
            <w:pPr>
              <w:pStyle w:val="Odstavekseznama"/>
              <w:numPr>
                <w:ilvl w:val="0"/>
                <w:numId w:val="32"/>
              </w:numPr>
              <w:spacing w:after="0"/>
              <w:jc w:val="both"/>
              <w:rPr>
                <w:rFonts w:ascii="Arial" w:hAnsi="Arial" w:cs="Arial"/>
              </w:rPr>
            </w:pPr>
            <w:r>
              <w:rPr>
                <w:rFonts w:ascii="Arial" w:hAnsi="Arial" w:cs="Arial"/>
              </w:rPr>
              <w:t>sklop: Gorenjska regija</w:t>
            </w:r>
            <w:r w:rsidR="006C4204">
              <w:rPr>
                <w:rFonts w:ascii="Arial" w:hAnsi="Arial" w:cs="Arial"/>
              </w:rPr>
              <w:t xml:space="preserve"> </w:t>
            </w:r>
            <w:r w:rsidR="002C15FE" w:rsidRPr="006C4204">
              <w:rPr>
                <w:rFonts w:ascii="Arial" w:hAnsi="Arial" w:cs="Arial"/>
              </w:rPr>
              <w:t>–</w:t>
            </w:r>
            <w:r w:rsidR="006C4204">
              <w:rPr>
                <w:rFonts w:ascii="Arial" w:hAnsi="Arial" w:cs="Arial"/>
              </w:rPr>
              <w:t xml:space="preserve"> stanovanja</w:t>
            </w:r>
            <w:r>
              <w:rPr>
                <w:rFonts w:ascii="Arial" w:hAnsi="Arial" w:cs="Arial"/>
              </w:rPr>
              <w:t>,</w:t>
            </w:r>
          </w:p>
          <w:p w14:paraId="32CFA291" w14:textId="2025AE6C" w:rsidR="00665766" w:rsidRDefault="00665766" w:rsidP="00A35503">
            <w:pPr>
              <w:pStyle w:val="Odstavekseznama"/>
              <w:numPr>
                <w:ilvl w:val="0"/>
                <w:numId w:val="32"/>
              </w:numPr>
              <w:spacing w:after="0"/>
              <w:jc w:val="both"/>
              <w:rPr>
                <w:rFonts w:ascii="Arial" w:hAnsi="Arial" w:cs="Arial"/>
              </w:rPr>
            </w:pPr>
            <w:r>
              <w:rPr>
                <w:rFonts w:ascii="Arial" w:hAnsi="Arial" w:cs="Arial"/>
              </w:rPr>
              <w:t>sklop: Goriška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15F27E85" w14:textId="60A13A0D" w:rsidR="00665766" w:rsidRDefault="00792FBE" w:rsidP="00A35503">
            <w:pPr>
              <w:pStyle w:val="Odstavekseznama"/>
              <w:numPr>
                <w:ilvl w:val="0"/>
                <w:numId w:val="32"/>
              </w:numPr>
              <w:spacing w:after="0"/>
              <w:jc w:val="both"/>
              <w:rPr>
                <w:rFonts w:ascii="Arial" w:hAnsi="Arial" w:cs="Arial"/>
              </w:rPr>
            </w:pPr>
            <w:r>
              <w:rPr>
                <w:rFonts w:ascii="Arial" w:hAnsi="Arial" w:cs="Arial"/>
              </w:rPr>
              <w:t>sklop: Jugovzhodna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78717088" w14:textId="243CF63E" w:rsidR="00792FBE" w:rsidRDefault="00792FBE" w:rsidP="00A35503">
            <w:pPr>
              <w:pStyle w:val="Odstavekseznama"/>
              <w:numPr>
                <w:ilvl w:val="0"/>
                <w:numId w:val="32"/>
              </w:numPr>
              <w:spacing w:after="0"/>
              <w:jc w:val="both"/>
              <w:rPr>
                <w:rFonts w:ascii="Arial" w:hAnsi="Arial" w:cs="Arial"/>
              </w:rPr>
            </w:pPr>
            <w:r>
              <w:rPr>
                <w:rFonts w:ascii="Arial" w:hAnsi="Arial" w:cs="Arial"/>
              </w:rPr>
              <w:t>sklop: Koroška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5A56514D" w14:textId="3182B0D8" w:rsidR="00792FBE" w:rsidRDefault="00792FBE" w:rsidP="00A35503">
            <w:pPr>
              <w:pStyle w:val="Odstavekseznama"/>
              <w:numPr>
                <w:ilvl w:val="0"/>
                <w:numId w:val="32"/>
              </w:numPr>
              <w:spacing w:after="0"/>
              <w:jc w:val="both"/>
              <w:rPr>
                <w:rFonts w:ascii="Arial" w:hAnsi="Arial" w:cs="Arial"/>
              </w:rPr>
            </w:pPr>
            <w:r>
              <w:rPr>
                <w:rFonts w:ascii="Arial" w:hAnsi="Arial" w:cs="Arial"/>
              </w:rPr>
              <w:t>sklop: Obalno Kraška regija</w:t>
            </w:r>
            <w:r w:rsidR="00450583">
              <w:rPr>
                <w:rFonts w:ascii="Arial" w:hAnsi="Arial" w:cs="Arial"/>
              </w:rPr>
              <w:t xml:space="preserve"> – stanovanja,</w:t>
            </w:r>
          </w:p>
          <w:p w14:paraId="639CCE74" w14:textId="51BF631E" w:rsidR="00792FBE" w:rsidRDefault="00792FBE" w:rsidP="00A35503">
            <w:pPr>
              <w:pStyle w:val="Odstavekseznama"/>
              <w:numPr>
                <w:ilvl w:val="0"/>
                <w:numId w:val="32"/>
              </w:numPr>
              <w:spacing w:after="0"/>
              <w:jc w:val="both"/>
              <w:rPr>
                <w:rFonts w:ascii="Arial" w:hAnsi="Arial" w:cs="Arial"/>
              </w:rPr>
            </w:pPr>
            <w:r>
              <w:rPr>
                <w:rFonts w:ascii="Arial" w:hAnsi="Arial" w:cs="Arial"/>
              </w:rPr>
              <w:t xml:space="preserve">sklop: </w:t>
            </w:r>
            <w:r w:rsidR="00F50A03">
              <w:rPr>
                <w:rFonts w:ascii="Arial" w:hAnsi="Arial" w:cs="Arial"/>
              </w:rPr>
              <w:t>Osrednjeslovenska regija</w:t>
            </w:r>
            <w:r w:rsidR="00450583">
              <w:rPr>
                <w:rFonts w:ascii="Arial" w:hAnsi="Arial" w:cs="Arial"/>
              </w:rPr>
              <w:t xml:space="preserve"> </w:t>
            </w:r>
            <w:r w:rsidR="002C15FE" w:rsidRPr="006C4204">
              <w:rPr>
                <w:rFonts w:ascii="Arial" w:hAnsi="Arial" w:cs="Arial"/>
              </w:rPr>
              <w:t>–</w:t>
            </w:r>
            <w:r w:rsidR="00AA43D2">
              <w:rPr>
                <w:rFonts w:ascii="Arial" w:hAnsi="Arial" w:cs="Arial"/>
              </w:rPr>
              <w:t xml:space="preserve"> </w:t>
            </w:r>
            <w:r w:rsidR="00450583">
              <w:rPr>
                <w:rFonts w:ascii="Arial" w:hAnsi="Arial" w:cs="Arial"/>
              </w:rPr>
              <w:t>stanovanja</w:t>
            </w:r>
            <w:r w:rsidR="00F50A03">
              <w:rPr>
                <w:rFonts w:ascii="Arial" w:hAnsi="Arial" w:cs="Arial"/>
              </w:rPr>
              <w:t>,</w:t>
            </w:r>
          </w:p>
          <w:p w14:paraId="1AE15BF1" w14:textId="364A5163" w:rsidR="00F50A03" w:rsidRDefault="00F50A03" w:rsidP="00A35503">
            <w:pPr>
              <w:pStyle w:val="Odstavekseznama"/>
              <w:numPr>
                <w:ilvl w:val="0"/>
                <w:numId w:val="32"/>
              </w:numPr>
              <w:spacing w:after="0"/>
              <w:jc w:val="both"/>
              <w:rPr>
                <w:rFonts w:ascii="Arial" w:hAnsi="Arial" w:cs="Arial"/>
              </w:rPr>
            </w:pPr>
            <w:r>
              <w:rPr>
                <w:rFonts w:ascii="Arial" w:hAnsi="Arial" w:cs="Arial"/>
              </w:rPr>
              <w:t>sklop: Podravska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3512F5BD" w14:textId="5C21147C" w:rsidR="00F50A03" w:rsidRDefault="00F50A03" w:rsidP="00A35503">
            <w:pPr>
              <w:pStyle w:val="Odstavekseznama"/>
              <w:numPr>
                <w:ilvl w:val="0"/>
                <w:numId w:val="32"/>
              </w:numPr>
              <w:spacing w:after="0"/>
              <w:jc w:val="both"/>
              <w:rPr>
                <w:rFonts w:ascii="Arial" w:hAnsi="Arial" w:cs="Arial"/>
              </w:rPr>
            </w:pPr>
            <w:r>
              <w:rPr>
                <w:rFonts w:ascii="Arial" w:hAnsi="Arial" w:cs="Arial"/>
              </w:rPr>
              <w:t>sklop: Pomurska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057FD39D" w14:textId="7C1BCADC" w:rsidR="00F50A03" w:rsidRDefault="00F50A03" w:rsidP="00A35503">
            <w:pPr>
              <w:pStyle w:val="Odstavekseznama"/>
              <w:numPr>
                <w:ilvl w:val="0"/>
                <w:numId w:val="32"/>
              </w:numPr>
              <w:spacing w:after="0"/>
              <w:jc w:val="both"/>
              <w:rPr>
                <w:rFonts w:ascii="Arial" w:hAnsi="Arial" w:cs="Arial"/>
              </w:rPr>
            </w:pPr>
            <w:r>
              <w:rPr>
                <w:rFonts w:ascii="Arial" w:hAnsi="Arial" w:cs="Arial"/>
              </w:rPr>
              <w:t xml:space="preserve">sklop: </w:t>
            </w:r>
            <w:r w:rsidR="00B84729">
              <w:rPr>
                <w:rFonts w:ascii="Arial" w:hAnsi="Arial" w:cs="Arial"/>
              </w:rPr>
              <w:t>Posavska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sidR="00B84729">
              <w:rPr>
                <w:rFonts w:ascii="Arial" w:hAnsi="Arial" w:cs="Arial"/>
              </w:rPr>
              <w:t>,</w:t>
            </w:r>
          </w:p>
          <w:p w14:paraId="7A7A581F" w14:textId="1AB6F742" w:rsidR="00B84729" w:rsidRDefault="00B84729" w:rsidP="00A35503">
            <w:pPr>
              <w:pStyle w:val="Odstavekseznama"/>
              <w:numPr>
                <w:ilvl w:val="0"/>
                <w:numId w:val="32"/>
              </w:numPr>
              <w:spacing w:after="0"/>
              <w:jc w:val="both"/>
              <w:rPr>
                <w:rFonts w:ascii="Arial" w:hAnsi="Arial" w:cs="Arial"/>
              </w:rPr>
            </w:pPr>
            <w:r>
              <w:rPr>
                <w:rFonts w:ascii="Arial" w:hAnsi="Arial" w:cs="Arial"/>
              </w:rPr>
              <w:t>sklop:</w:t>
            </w:r>
            <w:r w:rsidR="00676759">
              <w:rPr>
                <w:rFonts w:ascii="Arial" w:hAnsi="Arial" w:cs="Arial"/>
              </w:rPr>
              <w:t xml:space="preserve"> </w:t>
            </w:r>
            <w:r w:rsidR="00E252BF">
              <w:rPr>
                <w:rFonts w:ascii="Arial" w:hAnsi="Arial" w:cs="Arial"/>
              </w:rPr>
              <w:t xml:space="preserve">Primorsko-notranjska </w:t>
            </w:r>
            <w:r>
              <w:rPr>
                <w:rFonts w:ascii="Arial" w:hAnsi="Arial" w:cs="Arial"/>
              </w:rPr>
              <w:t>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016DFCBE" w14:textId="1AFC12AA" w:rsidR="00B84729" w:rsidRDefault="00B84729" w:rsidP="00A35503">
            <w:pPr>
              <w:pStyle w:val="Odstavekseznama"/>
              <w:numPr>
                <w:ilvl w:val="0"/>
                <w:numId w:val="32"/>
              </w:numPr>
              <w:spacing w:after="0"/>
              <w:jc w:val="both"/>
              <w:rPr>
                <w:rFonts w:ascii="Arial" w:hAnsi="Arial" w:cs="Arial"/>
              </w:rPr>
            </w:pPr>
            <w:r>
              <w:rPr>
                <w:rFonts w:ascii="Arial" w:hAnsi="Arial" w:cs="Arial"/>
              </w:rPr>
              <w:t xml:space="preserve">sklop: Savinjska regija </w:t>
            </w:r>
            <w:r w:rsidR="002C15FE" w:rsidRPr="006C4204">
              <w:rPr>
                <w:rFonts w:ascii="Arial" w:hAnsi="Arial" w:cs="Arial"/>
              </w:rPr>
              <w:t>–</w:t>
            </w:r>
            <w:r w:rsidR="00450583">
              <w:rPr>
                <w:rFonts w:ascii="Arial" w:hAnsi="Arial" w:cs="Arial"/>
              </w:rPr>
              <w:t xml:space="preserve"> stanovanja </w:t>
            </w:r>
            <w:r>
              <w:rPr>
                <w:rFonts w:ascii="Arial" w:hAnsi="Arial" w:cs="Arial"/>
              </w:rPr>
              <w:t>in</w:t>
            </w:r>
          </w:p>
          <w:p w14:paraId="37E29A9F" w14:textId="5364B908" w:rsidR="00B84729" w:rsidRPr="00B84729" w:rsidRDefault="00B84729" w:rsidP="00B84729">
            <w:pPr>
              <w:pStyle w:val="Odstavekseznama"/>
              <w:numPr>
                <w:ilvl w:val="0"/>
                <w:numId w:val="32"/>
              </w:numPr>
              <w:spacing w:after="0"/>
              <w:jc w:val="both"/>
              <w:rPr>
                <w:rFonts w:ascii="Arial" w:hAnsi="Arial" w:cs="Arial"/>
              </w:rPr>
            </w:pPr>
            <w:r>
              <w:rPr>
                <w:rFonts w:ascii="Arial" w:hAnsi="Arial" w:cs="Arial"/>
              </w:rPr>
              <w:t>sklop: Zasavska regija</w:t>
            </w:r>
            <w:r w:rsidR="00450583">
              <w:rPr>
                <w:rFonts w:ascii="Arial" w:hAnsi="Arial" w:cs="Arial"/>
              </w:rPr>
              <w:t xml:space="preserve"> </w:t>
            </w:r>
            <w:r w:rsidR="002C15FE" w:rsidRPr="006C4204">
              <w:rPr>
                <w:rFonts w:ascii="Arial" w:hAnsi="Arial" w:cs="Arial"/>
              </w:rPr>
              <w:t>–</w:t>
            </w:r>
            <w:r w:rsidR="00450583">
              <w:rPr>
                <w:rFonts w:ascii="Arial" w:hAnsi="Arial" w:cs="Arial"/>
              </w:rPr>
              <w:t xml:space="preserve"> stanovanja</w:t>
            </w:r>
            <w:r>
              <w:rPr>
                <w:rFonts w:ascii="Arial" w:hAnsi="Arial" w:cs="Arial"/>
              </w:rPr>
              <w:t>.</w:t>
            </w:r>
          </w:p>
          <w:p w14:paraId="1557A56F" w14:textId="77777777" w:rsidR="00A35503" w:rsidRDefault="00A35503" w:rsidP="00045AEF">
            <w:pPr>
              <w:spacing w:after="0"/>
              <w:jc w:val="both"/>
              <w:rPr>
                <w:rFonts w:ascii="Arial" w:hAnsi="Arial" w:cs="Arial"/>
              </w:rPr>
            </w:pPr>
          </w:p>
          <w:p w14:paraId="3DA2C116" w14:textId="04C18E9C" w:rsidR="00B01AF4" w:rsidRDefault="00B62C9A" w:rsidP="009073AB">
            <w:pPr>
              <w:spacing w:after="0"/>
              <w:jc w:val="both"/>
              <w:rPr>
                <w:rFonts w:ascii="Arial" w:hAnsi="Arial" w:cs="Arial"/>
              </w:rPr>
            </w:pPr>
            <w:r w:rsidRPr="00B62C9A">
              <w:rPr>
                <w:rFonts w:ascii="Arial" w:hAnsi="Arial" w:cs="Arial"/>
              </w:rPr>
              <w:t>Ponudnik lahko odda ponudbo za enega ali več sklopov.</w:t>
            </w:r>
          </w:p>
          <w:p w14:paraId="3EF73FF1" w14:textId="77777777" w:rsidR="00B62C9A" w:rsidRDefault="00B62C9A" w:rsidP="009073AB">
            <w:pPr>
              <w:spacing w:after="0"/>
              <w:jc w:val="both"/>
              <w:rPr>
                <w:rFonts w:ascii="Arial" w:hAnsi="Arial" w:cs="Arial"/>
              </w:rPr>
            </w:pPr>
          </w:p>
          <w:p w14:paraId="0635354D" w14:textId="210921F4" w:rsidR="00735A4E" w:rsidRPr="00735A4E" w:rsidRDefault="00735A4E" w:rsidP="00B62C9A">
            <w:pPr>
              <w:spacing w:after="0"/>
              <w:jc w:val="both"/>
              <w:rPr>
                <w:rFonts w:ascii="Arial" w:hAnsi="Arial" w:cs="Arial"/>
                <w:b/>
                <w:bCs/>
                <w:color w:val="00B846"/>
              </w:rPr>
            </w:pPr>
            <w:r w:rsidRPr="00735A4E">
              <w:rPr>
                <w:rFonts w:ascii="Arial" w:hAnsi="Arial" w:cs="Arial"/>
                <w:b/>
                <w:bCs/>
              </w:rPr>
              <w:t xml:space="preserve">Obseg posameznega sklopa je razviden iz priloge </w:t>
            </w:r>
            <w:r w:rsidR="00A707BC">
              <w:rPr>
                <w:rFonts w:ascii="Arial" w:hAnsi="Arial" w:cs="Arial"/>
                <w:b/>
                <w:bCs/>
              </w:rPr>
              <w:t>1</w:t>
            </w:r>
            <w:r w:rsidRPr="00735A4E">
              <w:rPr>
                <w:rFonts w:ascii="Arial" w:hAnsi="Arial" w:cs="Arial"/>
                <w:b/>
                <w:bCs/>
              </w:rPr>
              <w:t>.</w:t>
            </w:r>
          </w:p>
        </w:tc>
      </w:tr>
      <w:tr w:rsidR="00402CA1" w:rsidRPr="006B3ED6" w14:paraId="4A36D014" w14:textId="77777777" w:rsidTr="0090114F">
        <w:trPr>
          <w:jc w:val="center"/>
        </w:trPr>
        <w:tc>
          <w:tcPr>
            <w:tcW w:w="9648" w:type="dxa"/>
            <w:gridSpan w:val="2"/>
          </w:tcPr>
          <w:p w14:paraId="00F821D6" w14:textId="77777777" w:rsidR="00402CA1" w:rsidRPr="006B3ED6" w:rsidRDefault="00402CA1" w:rsidP="00384706">
            <w:pPr>
              <w:pStyle w:val="Odstavekseznama"/>
              <w:numPr>
                <w:ilvl w:val="0"/>
                <w:numId w:val="10"/>
              </w:numPr>
              <w:spacing w:before="480" w:after="240"/>
              <w:ind w:left="714" w:hanging="357"/>
              <w:rPr>
                <w:rFonts w:ascii="Arial" w:hAnsi="Arial" w:cs="Arial"/>
              </w:rPr>
            </w:pPr>
            <w:r>
              <w:rPr>
                <w:rFonts w:ascii="Arial" w:hAnsi="Arial" w:cs="Arial"/>
                <w:b/>
                <w:color w:val="00B846"/>
              </w:rPr>
              <w:lastRenderedPageBreak/>
              <w:t>Dokumentacija v zvezi z oddajo javnega naročila</w:t>
            </w:r>
          </w:p>
        </w:tc>
      </w:tr>
      <w:tr w:rsidR="00962428" w:rsidRPr="00962428" w14:paraId="38E0F414" w14:textId="77777777" w:rsidTr="0090114F">
        <w:trPr>
          <w:jc w:val="center"/>
        </w:trPr>
        <w:tc>
          <w:tcPr>
            <w:tcW w:w="9648" w:type="dxa"/>
            <w:gridSpan w:val="2"/>
          </w:tcPr>
          <w:p w14:paraId="3F06FA24" w14:textId="69CA1D7F" w:rsidR="002C6CF4" w:rsidRDefault="00962428" w:rsidP="00962428">
            <w:pPr>
              <w:jc w:val="both"/>
              <w:rPr>
                <w:rFonts w:ascii="Arial" w:hAnsi="Arial" w:cs="Arial"/>
              </w:rPr>
            </w:pPr>
            <w:r w:rsidRPr="00962428">
              <w:rPr>
                <w:rFonts w:ascii="Arial" w:hAnsi="Arial" w:cs="Arial"/>
              </w:rPr>
              <w:lastRenderedPageBreak/>
              <w:t>Ponudniku je omogočen neomejen, popoln, neposreden in brezplačen dostop do dokumentacije</w:t>
            </w:r>
            <w:r w:rsidR="007C0986">
              <w:rPr>
                <w:rFonts w:ascii="Arial" w:hAnsi="Arial" w:cs="Arial"/>
              </w:rPr>
              <w:t xml:space="preserve"> </w:t>
            </w:r>
            <w:r w:rsidR="007C0986" w:rsidRPr="007C0986">
              <w:rPr>
                <w:rFonts w:ascii="Arial" w:hAnsi="Arial" w:cs="Arial"/>
              </w:rPr>
              <w:t>v zvezi z oddajo javnega naročila</w:t>
            </w:r>
            <w:r w:rsidR="007C0986">
              <w:rPr>
                <w:rFonts w:ascii="Arial" w:hAnsi="Arial" w:cs="Arial"/>
              </w:rPr>
              <w:t xml:space="preserve"> (v nadalj</w:t>
            </w:r>
            <w:r w:rsidR="00DB030A">
              <w:rPr>
                <w:rFonts w:ascii="Arial" w:hAnsi="Arial" w:cs="Arial"/>
              </w:rPr>
              <w:t>njem besedilu</w:t>
            </w:r>
            <w:r w:rsidR="007C0986">
              <w:rPr>
                <w:rFonts w:ascii="Arial" w:hAnsi="Arial" w:cs="Arial"/>
              </w:rPr>
              <w:t>: razpisna dokumentacija)</w:t>
            </w:r>
            <w:r w:rsidRPr="00962428">
              <w:rPr>
                <w:rFonts w:ascii="Arial" w:hAnsi="Arial" w:cs="Arial"/>
              </w:rPr>
              <w:t xml:space="preserve"> na portalu javnih naročil</w:t>
            </w:r>
            <w:r w:rsidR="00F9540A">
              <w:rPr>
                <w:rFonts w:ascii="Arial" w:hAnsi="Arial" w:cs="Arial"/>
              </w:rPr>
              <w:t xml:space="preserve"> (</w:t>
            </w:r>
            <w:hyperlink r:id="rId9" w:history="1">
              <w:r w:rsidR="00F9540A" w:rsidRPr="00CE5954">
                <w:rPr>
                  <w:rStyle w:val="Hiperpovezava"/>
                  <w:rFonts w:ascii="Arial" w:hAnsi="Arial" w:cs="Arial"/>
                </w:rPr>
                <w:t>www.enarocanje.si</w:t>
              </w:r>
            </w:hyperlink>
            <w:r w:rsidR="003D7C03">
              <w:rPr>
                <w:rFonts w:ascii="Arial" w:hAnsi="Arial" w:cs="Arial"/>
              </w:rPr>
              <w:t>; v nadalj</w:t>
            </w:r>
            <w:r w:rsidR="00A63B75">
              <w:rPr>
                <w:rFonts w:ascii="Arial" w:hAnsi="Arial" w:cs="Arial"/>
              </w:rPr>
              <w:t>njem besedilu</w:t>
            </w:r>
            <w:r w:rsidR="003D7C03">
              <w:rPr>
                <w:rFonts w:ascii="Arial" w:hAnsi="Arial" w:cs="Arial"/>
              </w:rPr>
              <w:t>: PJN</w:t>
            </w:r>
            <w:r w:rsidR="00F9540A">
              <w:rPr>
                <w:rFonts w:ascii="Arial" w:hAnsi="Arial" w:cs="Arial"/>
              </w:rPr>
              <w:t>)</w:t>
            </w:r>
            <w:r w:rsidR="00384706">
              <w:rPr>
                <w:rFonts w:ascii="Arial" w:hAnsi="Arial" w:cs="Arial"/>
              </w:rPr>
              <w:t>.</w:t>
            </w:r>
          </w:p>
          <w:p w14:paraId="0F42D231" w14:textId="78F3051D" w:rsidR="007E2C11" w:rsidRPr="00CB36DC" w:rsidRDefault="007E2C11" w:rsidP="00962428">
            <w:pPr>
              <w:jc w:val="both"/>
              <w:rPr>
                <w:rFonts w:ascii="Arial" w:hAnsi="Arial" w:cs="Arial"/>
                <w:b/>
                <w:bCs/>
              </w:rPr>
            </w:pPr>
            <w:r w:rsidRPr="00CB36DC">
              <w:rPr>
                <w:rFonts w:ascii="Arial" w:hAnsi="Arial" w:cs="Arial"/>
                <w:b/>
                <w:bCs/>
              </w:rPr>
              <w:t xml:space="preserve">Določila predmetne </w:t>
            </w:r>
            <w:r w:rsidR="00CB36DC" w:rsidRPr="00CB36DC">
              <w:rPr>
                <w:rFonts w:ascii="Arial" w:hAnsi="Arial" w:cs="Arial"/>
                <w:b/>
                <w:bCs/>
              </w:rPr>
              <w:t>dokumentacije v zvezi z oddajo javnega naročila/navodil za pripravo ponudbe veljajo za vsak sklop, v kolikor v dokumentaciji/navodilu ni izrecno navedeno drugače.</w:t>
            </w:r>
          </w:p>
          <w:p w14:paraId="33D97818" w14:textId="55A7F431" w:rsidR="00444B68" w:rsidRPr="00962428" w:rsidRDefault="00444B68" w:rsidP="00962428">
            <w:pPr>
              <w:jc w:val="both"/>
              <w:rPr>
                <w:rFonts w:ascii="Arial" w:hAnsi="Arial" w:cs="Arial"/>
              </w:rPr>
            </w:pPr>
          </w:p>
        </w:tc>
      </w:tr>
      <w:tr w:rsidR="002C6CF4" w:rsidRPr="006B3ED6" w14:paraId="7F225B01" w14:textId="77777777" w:rsidTr="0090114F">
        <w:trPr>
          <w:jc w:val="center"/>
        </w:trPr>
        <w:tc>
          <w:tcPr>
            <w:tcW w:w="4820" w:type="dxa"/>
            <w:tcBorders>
              <w:right w:val="single" w:sz="4" w:space="0" w:color="auto"/>
            </w:tcBorders>
          </w:tcPr>
          <w:p w14:paraId="2900886C" w14:textId="77777777" w:rsidR="002C6CF4" w:rsidRDefault="009843D6">
            <w:pPr>
              <w:rPr>
                <w:rFonts w:ascii="Arial" w:hAnsi="Arial" w:cs="Arial"/>
                <w:b/>
              </w:rPr>
            </w:pPr>
            <w:r>
              <w:rPr>
                <w:rFonts w:ascii="Arial" w:hAnsi="Arial" w:cs="Arial"/>
                <w:b/>
              </w:rPr>
              <w:t>Sestava, spremembe, dopolnitve r</w:t>
            </w:r>
            <w:r w:rsidR="002C6CF4">
              <w:rPr>
                <w:rFonts w:ascii="Arial" w:hAnsi="Arial" w:cs="Arial"/>
                <w:b/>
              </w:rPr>
              <w:t>azpisn</w:t>
            </w:r>
            <w:r>
              <w:rPr>
                <w:rFonts w:ascii="Arial" w:hAnsi="Arial" w:cs="Arial"/>
                <w:b/>
              </w:rPr>
              <w:t>e</w:t>
            </w:r>
            <w:r w:rsidR="002C6CF4">
              <w:rPr>
                <w:rFonts w:ascii="Arial" w:hAnsi="Arial" w:cs="Arial"/>
                <w:b/>
              </w:rPr>
              <w:t xml:space="preserve"> d</w:t>
            </w:r>
            <w:r w:rsidR="002C6CF4" w:rsidRPr="0046677A">
              <w:rPr>
                <w:rFonts w:ascii="Arial" w:hAnsi="Arial" w:cs="Arial"/>
                <w:b/>
              </w:rPr>
              <w:t>okumentacij</w:t>
            </w:r>
            <w:r>
              <w:rPr>
                <w:rFonts w:ascii="Arial" w:hAnsi="Arial" w:cs="Arial"/>
                <w:b/>
              </w:rPr>
              <w:t>e</w:t>
            </w:r>
          </w:p>
        </w:tc>
        <w:tc>
          <w:tcPr>
            <w:tcW w:w="4828" w:type="dxa"/>
            <w:tcBorders>
              <w:left w:val="single" w:sz="4" w:space="0" w:color="auto"/>
            </w:tcBorders>
          </w:tcPr>
          <w:p w14:paraId="147E52F5" w14:textId="77777777" w:rsidR="009843D6" w:rsidRPr="009843D6" w:rsidRDefault="009843D6" w:rsidP="009843D6">
            <w:pPr>
              <w:spacing w:after="0"/>
              <w:jc w:val="both"/>
              <w:rPr>
                <w:rFonts w:ascii="Arial" w:hAnsi="Arial" w:cs="Arial"/>
              </w:rPr>
            </w:pPr>
            <w:r w:rsidRPr="009843D6">
              <w:rPr>
                <w:rFonts w:ascii="Arial" w:hAnsi="Arial" w:cs="Arial"/>
              </w:rPr>
              <w:t>Razpisno dokumentacijo sestavljajo</w:t>
            </w:r>
            <w:r>
              <w:rPr>
                <w:rFonts w:ascii="Arial" w:hAnsi="Arial" w:cs="Arial"/>
              </w:rPr>
              <w:t>:</w:t>
            </w:r>
          </w:p>
          <w:p w14:paraId="4D412B90" w14:textId="5A6282C8" w:rsidR="002C6CF4" w:rsidRDefault="002C6CF4" w:rsidP="002C6CF4">
            <w:pPr>
              <w:pStyle w:val="Odstavekseznama"/>
              <w:numPr>
                <w:ilvl w:val="0"/>
                <w:numId w:val="13"/>
              </w:numPr>
              <w:jc w:val="both"/>
              <w:rPr>
                <w:rFonts w:ascii="Arial" w:hAnsi="Arial" w:cs="Arial"/>
              </w:rPr>
            </w:pPr>
            <w:r>
              <w:rPr>
                <w:rFonts w:ascii="Arial" w:hAnsi="Arial" w:cs="Arial"/>
              </w:rPr>
              <w:t>navodila ponudnikom za pripravo ponudbe,</w:t>
            </w:r>
          </w:p>
          <w:p w14:paraId="583113BE" w14:textId="57A4E9FA" w:rsidR="00CC52AD" w:rsidRDefault="002C6CF4" w:rsidP="00627ABC">
            <w:pPr>
              <w:pStyle w:val="Odstavekseznama"/>
              <w:numPr>
                <w:ilvl w:val="0"/>
                <w:numId w:val="13"/>
              </w:numPr>
              <w:jc w:val="both"/>
              <w:rPr>
                <w:rFonts w:ascii="Arial" w:hAnsi="Arial" w:cs="Arial"/>
              </w:rPr>
            </w:pPr>
            <w:r w:rsidRPr="002C6CF4">
              <w:rPr>
                <w:rFonts w:ascii="Arial" w:hAnsi="Arial" w:cs="Arial"/>
              </w:rPr>
              <w:t>obrazec »Ponudba«</w:t>
            </w:r>
            <w:r w:rsidR="003E72CF">
              <w:rPr>
                <w:rFonts w:ascii="Arial" w:hAnsi="Arial" w:cs="Arial"/>
              </w:rPr>
              <w:t>, z obvezno prilogo Ponudbeni predračun</w:t>
            </w:r>
            <w:r w:rsidRPr="002C6CF4">
              <w:rPr>
                <w:rFonts w:ascii="Arial" w:hAnsi="Arial" w:cs="Arial"/>
              </w:rPr>
              <w:t>,</w:t>
            </w:r>
          </w:p>
          <w:p w14:paraId="1A7868D0" w14:textId="752A1351" w:rsidR="00F12F69" w:rsidRDefault="00F12F69" w:rsidP="00627ABC">
            <w:pPr>
              <w:pStyle w:val="Odstavekseznama"/>
              <w:numPr>
                <w:ilvl w:val="0"/>
                <w:numId w:val="13"/>
              </w:numPr>
              <w:jc w:val="both"/>
              <w:rPr>
                <w:rFonts w:ascii="Arial" w:hAnsi="Arial" w:cs="Arial"/>
              </w:rPr>
            </w:pPr>
            <w:r>
              <w:rPr>
                <w:rFonts w:ascii="Arial" w:hAnsi="Arial" w:cs="Arial"/>
              </w:rPr>
              <w:t xml:space="preserve">obrazec </w:t>
            </w:r>
            <w:r w:rsidR="00AB7F7E">
              <w:rPr>
                <w:rFonts w:ascii="Arial" w:hAnsi="Arial" w:cs="Arial"/>
              </w:rPr>
              <w:t>“</w:t>
            </w:r>
            <w:r w:rsidR="000B72EC">
              <w:rPr>
                <w:rFonts w:ascii="Arial" w:hAnsi="Arial" w:cs="Arial"/>
              </w:rPr>
              <w:t>S</w:t>
            </w:r>
            <w:r>
              <w:rPr>
                <w:rFonts w:ascii="Arial" w:hAnsi="Arial" w:cs="Arial"/>
              </w:rPr>
              <w:t>eznam kadrov</w:t>
            </w:r>
            <w:r w:rsidR="000B72EC">
              <w:rPr>
                <w:rFonts w:ascii="Arial" w:hAnsi="Arial" w:cs="Arial"/>
              </w:rPr>
              <w:t>”</w:t>
            </w:r>
            <w:r>
              <w:rPr>
                <w:rFonts w:ascii="Arial" w:hAnsi="Arial" w:cs="Arial"/>
              </w:rPr>
              <w:t>,</w:t>
            </w:r>
          </w:p>
          <w:p w14:paraId="54326D9E" w14:textId="06F5D870" w:rsidR="00A52537" w:rsidRPr="00A52537" w:rsidRDefault="00A52537" w:rsidP="00A52537">
            <w:pPr>
              <w:pStyle w:val="Odstavekseznama"/>
              <w:numPr>
                <w:ilvl w:val="0"/>
                <w:numId w:val="13"/>
              </w:numPr>
              <w:rPr>
                <w:rFonts w:ascii="Arial" w:hAnsi="Arial" w:cs="Arial"/>
              </w:rPr>
            </w:pPr>
            <w:r w:rsidRPr="00A52537">
              <w:rPr>
                <w:rFonts w:ascii="Arial" w:hAnsi="Arial" w:cs="Arial"/>
              </w:rPr>
              <w:t xml:space="preserve">obrazec </w:t>
            </w:r>
            <w:r w:rsidR="003D3A61">
              <w:rPr>
                <w:rFonts w:ascii="Arial" w:hAnsi="Arial" w:cs="Arial"/>
              </w:rPr>
              <w:t>“</w:t>
            </w:r>
            <w:r w:rsidRPr="00A52537">
              <w:rPr>
                <w:rFonts w:ascii="Arial" w:hAnsi="Arial" w:cs="Arial"/>
              </w:rPr>
              <w:t>ESPD”</w:t>
            </w:r>
            <w:r>
              <w:rPr>
                <w:rFonts w:ascii="Arial" w:hAnsi="Arial" w:cs="Arial"/>
              </w:rPr>
              <w:t>,</w:t>
            </w:r>
          </w:p>
          <w:p w14:paraId="2EC98748" w14:textId="7B4F19B6" w:rsidR="002C6CF4" w:rsidRDefault="002C6CF4" w:rsidP="002C6CF4">
            <w:pPr>
              <w:pStyle w:val="Odstavekseznama"/>
              <w:numPr>
                <w:ilvl w:val="0"/>
                <w:numId w:val="13"/>
              </w:numPr>
              <w:jc w:val="both"/>
              <w:rPr>
                <w:rFonts w:ascii="Arial" w:hAnsi="Arial" w:cs="Arial"/>
              </w:rPr>
            </w:pPr>
            <w:r w:rsidRPr="002C6CF4">
              <w:rPr>
                <w:rFonts w:ascii="Arial" w:hAnsi="Arial" w:cs="Arial"/>
              </w:rPr>
              <w:t>obrazec »Referenčno potrdilo za gospodarski subjekt«</w:t>
            </w:r>
            <w:r w:rsidR="00B13A1F">
              <w:rPr>
                <w:rFonts w:ascii="Arial" w:hAnsi="Arial" w:cs="Arial"/>
              </w:rPr>
              <w:t>,</w:t>
            </w:r>
          </w:p>
          <w:p w14:paraId="5EFE5ED9" w14:textId="75BAC1FF" w:rsidR="002C6CF4" w:rsidRPr="002C6CF4" w:rsidRDefault="002C6CF4" w:rsidP="002C6CF4">
            <w:pPr>
              <w:pStyle w:val="Odstavekseznama"/>
              <w:numPr>
                <w:ilvl w:val="0"/>
                <w:numId w:val="13"/>
              </w:numPr>
              <w:jc w:val="both"/>
              <w:rPr>
                <w:rFonts w:ascii="Arial" w:hAnsi="Arial" w:cs="Arial"/>
              </w:rPr>
            </w:pPr>
            <w:r w:rsidRPr="002C6CF4">
              <w:rPr>
                <w:rFonts w:ascii="Arial" w:hAnsi="Arial" w:cs="Arial"/>
              </w:rPr>
              <w:t>obrazec »</w:t>
            </w:r>
            <w:r w:rsidR="00E54558">
              <w:rPr>
                <w:rFonts w:ascii="Arial" w:hAnsi="Arial" w:cs="Arial"/>
              </w:rPr>
              <w:t>Izjava</w:t>
            </w:r>
            <w:r w:rsidRPr="002C6CF4">
              <w:rPr>
                <w:rFonts w:ascii="Arial" w:hAnsi="Arial" w:cs="Arial"/>
              </w:rPr>
              <w:t xml:space="preserve"> podizvajalca</w:t>
            </w:r>
            <w:r w:rsidR="00E54558">
              <w:rPr>
                <w:rFonts w:ascii="Arial" w:hAnsi="Arial" w:cs="Arial"/>
              </w:rPr>
              <w:t xml:space="preserve"> o neposrednih plačilih</w:t>
            </w:r>
            <w:r w:rsidRPr="002C6CF4">
              <w:rPr>
                <w:rFonts w:ascii="Arial" w:hAnsi="Arial" w:cs="Arial"/>
              </w:rPr>
              <w:t>«</w:t>
            </w:r>
            <w:r>
              <w:rPr>
                <w:rFonts w:ascii="Arial" w:hAnsi="Arial" w:cs="Arial"/>
              </w:rPr>
              <w:t>,</w:t>
            </w:r>
          </w:p>
          <w:p w14:paraId="5F899335" w14:textId="77777777" w:rsidR="002C6CF4" w:rsidRDefault="002C6CF4" w:rsidP="002C6CF4">
            <w:pPr>
              <w:pStyle w:val="Odstavekseznama"/>
              <w:numPr>
                <w:ilvl w:val="0"/>
                <w:numId w:val="13"/>
              </w:numPr>
              <w:jc w:val="both"/>
              <w:rPr>
                <w:rFonts w:ascii="Arial" w:hAnsi="Arial" w:cs="Arial"/>
              </w:rPr>
            </w:pPr>
            <w:r>
              <w:rPr>
                <w:rFonts w:ascii="Arial" w:hAnsi="Arial" w:cs="Arial"/>
              </w:rPr>
              <w:t xml:space="preserve">obrazec </w:t>
            </w:r>
            <w:r w:rsidR="00CC52AD" w:rsidRPr="002C6CF4">
              <w:rPr>
                <w:rFonts w:ascii="Arial" w:hAnsi="Arial" w:cs="Arial"/>
              </w:rPr>
              <w:t>»</w:t>
            </w:r>
            <w:r>
              <w:rPr>
                <w:rFonts w:ascii="Arial" w:hAnsi="Arial" w:cs="Arial"/>
              </w:rPr>
              <w:t>I</w:t>
            </w:r>
            <w:r w:rsidRPr="00A65EAC">
              <w:rPr>
                <w:rFonts w:ascii="Arial" w:hAnsi="Arial" w:cs="Arial"/>
              </w:rPr>
              <w:t>zjava oz. podatki o udeležbi fizičnih in pravnih oseb v lastništvu ponudnika</w:t>
            </w:r>
            <w:r w:rsidR="00CC52AD" w:rsidRPr="002C6CF4">
              <w:rPr>
                <w:rFonts w:ascii="Arial" w:hAnsi="Arial" w:cs="Arial"/>
              </w:rPr>
              <w:t>«</w:t>
            </w:r>
            <w:r w:rsidR="00CC52AD">
              <w:rPr>
                <w:rFonts w:ascii="Arial" w:hAnsi="Arial" w:cs="Arial"/>
              </w:rPr>
              <w:t>,</w:t>
            </w:r>
          </w:p>
          <w:p w14:paraId="2E24B4E6" w14:textId="20F7DADB" w:rsidR="00B71873" w:rsidRDefault="00B7396C" w:rsidP="002C6CF4">
            <w:pPr>
              <w:pStyle w:val="Odstavekseznama"/>
              <w:numPr>
                <w:ilvl w:val="0"/>
                <w:numId w:val="13"/>
              </w:numPr>
              <w:jc w:val="both"/>
              <w:rPr>
                <w:rFonts w:ascii="Arial" w:hAnsi="Arial" w:cs="Arial"/>
              </w:rPr>
            </w:pPr>
            <w:r>
              <w:rPr>
                <w:rFonts w:ascii="Arial" w:hAnsi="Arial" w:cs="Arial"/>
              </w:rPr>
              <w:t>obrazec “</w:t>
            </w:r>
            <w:r w:rsidR="003D3A61">
              <w:rPr>
                <w:rFonts w:ascii="Arial" w:hAnsi="Arial" w:cs="Arial"/>
              </w:rPr>
              <w:t>I</w:t>
            </w:r>
            <w:r>
              <w:rPr>
                <w:rFonts w:ascii="Arial" w:hAnsi="Arial" w:cs="Arial"/>
              </w:rPr>
              <w:t xml:space="preserve">zjava </w:t>
            </w:r>
            <w:r w:rsidR="00835486">
              <w:rPr>
                <w:rFonts w:ascii="Arial" w:hAnsi="Arial" w:cs="Arial"/>
              </w:rPr>
              <w:t>o omejevalnih ukrepih – Rusija”,</w:t>
            </w:r>
          </w:p>
          <w:p w14:paraId="4C1FA5A9" w14:textId="77777777" w:rsidR="006D15B3" w:rsidRDefault="00CC52AD" w:rsidP="002C6CF4">
            <w:pPr>
              <w:pStyle w:val="Odstavekseznama"/>
              <w:numPr>
                <w:ilvl w:val="0"/>
                <w:numId w:val="13"/>
              </w:numPr>
              <w:jc w:val="both"/>
              <w:rPr>
                <w:rFonts w:ascii="Arial" w:hAnsi="Arial" w:cs="Arial"/>
              </w:rPr>
            </w:pPr>
            <w:r w:rsidRPr="003D3A61">
              <w:rPr>
                <w:rFonts w:ascii="Arial" w:hAnsi="Arial" w:cs="Arial"/>
              </w:rPr>
              <w:t>vzorec pogodb</w:t>
            </w:r>
            <w:r w:rsidR="004B6E03">
              <w:rPr>
                <w:rFonts w:ascii="Arial" w:hAnsi="Arial" w:cs="Arial"/>
              </w:rPr>
              <w:t xml:space="preserve"> s prilogami</w:t>
            </w:r>
            <w:r w:rsidR="006D15B3">
              <w:rPr>
                <w:rFonts w:ascii="Arial" w:hAnsi="Arial" w:cs="Arial"/>
              </w:rPr>
              <w:t>:</w:t>
            </w:r>
          </w:p>
          <w:p w14:paraId="714C7870" w14:textId="34028EC8" w:rsidR="003C0EC0" w:rsidRDefault="003C0EC0" w:rsidP="003C0EC0">
            <w:pPr>
              <w:pStyle w:val="Odstavekseznama"/>
              <w:ind w:left="360"/>
              <w:jc w:val="both"/>
              <w:rPr>
                <w:rFonts w:ascii="Arial" w:hAnsi="Arial" w:cs="Arial"/>
              </w:rPr>
            </w:pPr>
            <w:r>
              <w:rPr>
                <w:rFonts w:ascii="Arial" w:hAnsi="Arial" w:cs="Arial"/>
              </w:rPr>
              <w:t>sklop</w:t>
            </w:r>
            <w:r w:rsidR="00237A18">
              <w:rPr>
                <w:rFonts w:ascii="Arial" w:hAnsi="Arial" w:cs="Arial"/>
              </w:rPr>
              <w:t xml:space="preserve"> 1</w:t>
            </w:r>
            <w:r>
              <w:rPr>
                <w:rFonts w:ascii="Arial" w:hAnsi="Arial" w:cs="Arial"/>
              </w:rPr>
              <w:t xml:space="preserve"> </w:t>
            </w:r>
            <w:r w:rsidR="00237A18">
              <w:rPr>
                <w:rFonts w:ascii="Arial" w:hAnsi="Arial" w:cs="Arial"/>
              </w:rPr>
              <w:t>-</w:t>
            </w:r>
            <w:r>
              <w:rPr>
                <w:rFonts w:ascii="Arial" w:hAnsi="Arial" w:cs="Arial"/>
              </w:rPr>
              <w:t xml:space="preserve"> </w:t>
            </w:r>
            <w:r w:rsidR="00237A18">
              <w:rPr>
                <w:rFonts w:ascii="Arial" w:hAnsi="Arial" w:cs="Arial"/>
              </w:rPr>
              <w:t xml:space="preserve">4 </w:t>
            </w:r>
            <w:r>
              <w:rPr>
                <w:rFonts w:ascii="Arial" w:hAnsi="Arial" w:cs="Arial"/>
              </w:rPr>
              <w:t>(</w:t>
            </w:r>
            <w:r w:rsidR="00237A18">
              <w:rPr>
                <w:rFonts w:ascii="Arial" w:hAnsi="Arial" w:cs="Arial"/>
              </w:rPr>
              <w:t xml:space="preserve">stanovanja/stavbe/BIM), </w:t>
            </w:r>
          </w:p>
          <w:p w14:paraId="12C4E164" w14:textId="7EDA0B81" w:rsidR="003C0EC0" w:rsidRDefault="003C0EC0" w:rsidP="003C0EC0">
            <w:pPr>
              <w:pStyle w:val="Odstavekseznama"/>
              <w:ind w:left="360"/>
              <w:jc w:val="both"/>
              <w:rPr>
                <w:rFonts w:ascii="Arial" w:hAnsi="Arial" w:cs="Arial"/>
              </w:rPr>
            </w:pPr>
            <w:r>
              <w:rPr>
                <w:rFonts w:ascii="Arial" w:hAnsi="Arial" w:cs="Arial"/>
              </w:rPr>
              <w:t xml:space="preserve">sklop </w:t>
            </w:r>
            <w:r w:rsidR="00237A18" w:rsidRPr="003E72CF">
              <w:rPr>
                <w:rFonts w:ascii="Arial" w:hAnsi="Arial" w:cs="Arial"/>
              </w:rPr>
              <w:t>5</w:t>
            </w:r>
            <w:r>
              <w:rPr>
                <w:rFonts w:ascii="Arial" w:hAnsi="Arial" w:cs="Arial"/>
              </w:rPr>
              <w:t xml:space="preserve"> </w:t>
            </w:r>
            <w:r w:rsidR="00237A18" w:rsidRPr="003E72CF">
              <w:rPr>
                <w:rFonts w:ascii="Arial" w:hAnsi="Arial" w:cs="Arial"/>
              </w:rPr>
              <w:t>-</w:t>
            </w:r>
            <w:r>
              <w:rPr>
                <w:rFonts w:ascii="Arial" w:hAnsi="Arial" w:cs="Arial"/>
              </w:rPr>
              <w:t xml:space="preserve"> </w:t>
            </w:r>
            <w:r w:rsidR="00237A18" w:rsidRPr="003E72CF">
              <w:rPr>
                <w:rFonts w:ascii="Arial" w:hAnsi="Arial" w:cs="Arial"/>
              </w:rPr>
              <w:t xml:space="preserve">10 </w:t>
            </w:r>
            <w:r>
              <w:rPr>
                <w:rFonts w:ascii="Arial" w:hAnsi="Arial" w:cs="Arial"/>
              </w:rPr>
              <w:t>(</w:t>
            </w:r>
            <w:r w:rsidR="00237A18" w:rsidRPr="003E72CF">
              <w:rPr>
                <w:rFonts w:ascii="Arial" w:hAnsi="Arial" w:cs="Arial"/>
              </w:rPr>
              <w:t xml:space="preserve">stanovanja/stavbe), </w:t>
            </w:r>
          </w:p>
          <w:p w14:paraId="4970F2B6" w14:textId="17525B58" w:rsidR="00CC52AD" w:rsidRPr="003E72CF" w:rsidRDefault="003C0EC0" w:rsidP="003E72CF">
            <w:pPr>
              <w:pStyle w:val="Odstavekseznama"/>
              <w:ind w:left="360"/>
              <w:jc w:val="both"/>
              <w:rPr>
                <w:rFonts w:ascii="Arial" w:hAnsi="Arial" w:cs="Arial"/>
              </w:rPr>
            </w:pPr>
            <w:r>
              <w:rPr>
                <w:rFonts w:ascii="Arial" w:hAnsi="Arial" w:cs="Arial"/>
              </w:rPr>
              <w:t xml:space="preserve">sklop </w:t>
            </w:r>
            <w:r w:rsidR="00237A18" w:rsidRPr="003E72CF">
              <w:rPr>
                <w:rFonts w:ascii="Arial" w:hAnsi="Arial" w:cs="Arial"/>
              </w:rPr>
              <w:t>11</w:t>
            </w:r>
            <w:r>
              <w:rPr>
                <w:rFonts w:ascii="Arial" w:hAnsi="Arial" w:cs="Arial"/>
              </w:rPr>
              <w:t xml:space="preserve"> </w:t>
            </w:r>
            <w:r w:rsidR="00237A18" w:rsidRPr="003E72CF">
              <w:rPr>
                <w:rFonts w:ascii="Arial" w:hAnsi="Arial" w:cs="Arial"/>
              </w:rPr>
              <w:t>-</w:t>
            </w:r>
            <w:r>
              <w:rPr>
                <w:rFonts w:ascii="Arial" w:hAnsi="Arial" w:cs="Arial"/>
              </w:rPr>
              <w:t xml:space="preserve"> </w:t>
            </w:r>
            <w:r w:rsidR="00237A18" w:rsidRPr="003E72CF">
              <w:rPr>
                <w:rFonts w:ascii="Arial" w:hAnsi="Arial" w:cs="Arial"/>
              </w:rPr>
              <w:t xml:space="preserve">22 </w:t>
            </w:r>
            <w:r>
              <w:rPr>
                <w:rFonts w:ascii="Arial" w:hAnsi="Arial" w:cs="Arial"/>
              </w:rPr>
              <w:t>(stanovanja)</w:t>
            </w:r>
            <w:r w:rsidR="00CC52AD" w:rsidRPr="003E72CF">
              <w:rPr>
                <w:rFonts w:ascii="Arial" w:hAnsi="Arial" w:cs="Arial"/>
              </w:rPr>
              <w:t>,</w:t>
            </w:r>
          </w:p>
          <w:p w14:paraId="42997C83" w14:textId="2547AD1A" w:rsidR="00AB7F7E" w:rsidRPr="003D3A61" w:rsidRDefault="00AB7F7E" w:rsidP="002C6CF4">
            <w:pPr>
              <w:pStyle w:val="Odstavekseznama"/>
              <w:numPr>
                <w:ilvl w:val="0"/>
                <w:numId w:val="13"/>
              </w:numPr>
              <w:jc w:val="both"/>
              <w:rPr>
                <w:rFonts w:ascii="Arial" w:hAnsi="Arial" w:cs="Arial"/>
              </w:rPr>
            </w:pPr>
            <w:r>
              <w:rPr>
                <w:rFonts w:ascii="Arial" w:hAnsi="Arial" w:cs="Arial"/>
              </w:rPr>
              <w:t>vzorec “</w:t>
            </w:r>
            <w:r w:rsidR="000B72EC">
              <w:rPr>
                <w:rFonts w:ascii="Arial" w:hAnsi="Arial" w:cs="Arial"/>
              </w:rPr>
              <w:t>P</w:t>
            </w:r>
            <w:r>
              <w:rPr>
                <w:rFonts w:ascii="Arial" w:hAnsi="Arial" w:cs="Arial"/>
              </w:rPr>
              <w:t>ogodba o varovanju osebnih podatkov”</w:t>
            </w:r>
            <w:r w:rsidR="00574C78">
              <w:rPr>
                <w:rFonts w:ascii="Arial" w:hAnsi="Arial" w:cs="Arial"/>
              </w:rPr>
              <w:t xml:space="preserve"> in</w:t>
            </w:r>
          </w:p>
          <w:p w14:paraId="4A158286" w14:textId="50897E3D" w:rsidR="0071121F" w:rsidRPr="003D3A61" w:rsidRDefault="00D20A9D" w:rsidP="0071121F">
            <w:pPr>
              <w:pStyle w:val="Odstavekseznama"/>
              <w:numPr>
                <w:ilvl w:val="0"/>
                <w:numId w:val="13"/>
              </w:numPr>
              <w:jc w:val="both"/>
              <w:rPr>
                <w:rFonts w:ascii="Arial" w:hAnsi="Arial" w:cs="Arial"/>
              </w:rPr>
            </w:pPr>
            <w:r w:rsidRPr="003D3A61">
              <w:rPr>
                <w:rFonts w:ascii="Arial" w:hAnsi="Arial" w:cs="Arial"/>
              </w:rPr>
              <w:t xml:space="preserve">vzorec “Menična izjava za </w:t>
            </w:r>
            <w:r w:rsidR="0071121F" w:rsidRPr="003D3A61">
              <w:rPr>
                <w:rFonts w:ascii="Arial" w:hAnsi="Arial" w:cs="Arial"/>
              </w:rPr>
              <w:t>dobro izvedbo pogodbenih obveznosti”</w:t>
            </w:r>
            <w:r w:rsidR="00A52537" w:rsidRPr="003D3A61">
              <w:rPr>
                <w:rFonts w:ascii="Arial" w:hAnsi="Arial" w:cs="Arial"/>
              </w:rPr>
              <w:t>.</w:t>
            </w:r>
          </w:p>
          <w:p w14:paraId="055E08B5" w14:textId="3DFE9835" w:rsidR="00A84826" w:rsidRDefault="00A84826" w:rsidP="00A84826">
            <w:pPr>
              <w:jc w:val="both"/>
              <w:rPr>
                <w:rFonts w:ascii="Arial" w:hAnsi="Arial" w:cs="Arial"/>
              </w:rPr>
            </w:pPr>
            <w:r w:rsidRPr="00A84826">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14:paraId="0380CC18" w14:textId="77777777" w:rsidR="00A84826" w:rsidRPr="00A84826" w:rsidRDefault="00A84826" w:rsidP="00A84826">
            <w:pPr>
              <w:jc w:val="both"/>
              <w:rPr>
                <w:rFonts w:ascii="Arial" w:hAnsi="Arial" w:cs="Arial"/>
              </w:rPr>
            </w:pPr>
            <w:r w:rsidRPr="00A84826">
              <w:rPr>
                <w:rFonts w:ascii="Arial" w:hAnsi="Arial" w:cs="Arial"/>
              </w:rPr>
              <w:t>Kot del razpisne dokumentacije štejejo tudi vprašanja in odgovori, objavljeni na portalu javnih naročil.</w:t>
            </w:r>
          </w:p>
        </w:tc>
      </w:tr>
      <w:tr w:rsidR="00F204C3" w:rsidRPr="006B3ED6" w14:paraId="2804F0A2" w14:textId="77777777" w:rsidTr="0090114F">
        <w:trPr>
          <w:jc w:val="center"/>
        </w:trPr>
        <w:tc>
          <w:tcPr>
            <w:tcW w:w="4820" w:type="dxa"/>
            <w:tcBorders>
              <w:right w:val="single" w:sz="4" w:space="0" w:color="auto"/>
            </w:tcBorders>
          </w:tcPr>
          <w:p w14:paraId="640A2E98" w14:textId="77777777" w:rsidR="00F204C3" w:rsidRPr="0046677A" w:rsidRDefault="00F204C3">
            <w:pPr>
              <w:rPr>
                <w:rFonts w:ascii="Arial" w:hAnsi="Arial" w:cs="Arial"/>
                <w:b/>
              </w:rPr>
            </w:pPr>
            <w:r>
              <w:rPr>
                <w:rFonts w:ascii="Arial" w:hAnsi="Arial" w:cs="Arial"/>
                <w:b/>
              </w:rPr>
              <w:lastRenderedPageBreak/>
              <w:t xml:space="preserve">Pojasnila </w:t>
            </w:r>
            <w:r w:rsidR="007C0986">
              <w:rPr>
                <w:rFonts w:ascii="Arial" w:hAnsi="Arial" w:cs="Arial"/>
                <w:b/>
              </w:rPr>
              <w:t xml:space="preserve">razpisne </w:t>
            </w:r>
            <w:r>
              <w:rPr>
                <w:rFonts w:ascii="Arial" w:hAnsi="Arial" w:cs="Arial"/>
                <w:b/>
              </w:rPr>
              <w:t>d</w:t>
            </w:r>
            <w:r w:rsidRPr="0046677A">
              <w:rPr>
                <w:rFonts w:ascii="Arial" w:hAnsi="Arial" w:cs="Arial"/>
                <w:b/>
              </w:rPr>
              <w:t>okumentacij</w:t>
            </w:r>
            <w:r>
              <w:rPr>
                <w:rFonts w:ascii="Arial" w:hAnsi="Arial" w:cs="Arial"/>
                <w:b/>
              </w:rPr>
              <w:t>e</w:t>
            </w:r>
          </w:p>
        </w:tc>
        <w:tc>
          <w:tcPr>
            <w:tcW w:w="4828" w:type="dxa"/>
            <w:tcBorders>
              <w:left w:val="single" w:sz="4" w:space="0" w:color="auto"/>
            </w:tcBorders>
          </w:tcPr>
          <w:p w14:paraId="75AA7986" w14:textId="77777777" w:rsidR="002D7791" w:rsidRPr="006B3ED6" w:rsidRDefault="00F204C3" w:rsidP="00C62F02">
            <w:pPr>
              <w:jc w:val="both"/>
              <w:rPr>
                <w:rFonts w:ascii="Arial" w:hAnsi="Arial" w:cs="Arial"/>
              </w:rPr>
            </w:pPr>
            <w:r w:rsidRPr="00F204C3">
              <w:rPr>
                <w:rFonts w:ascii="Arial" w:hAnsi="Arial" w:cs="Arial"/>
              </w:rPr>
              <w:t>Komunikacija s ponudniki o vprašanjih v zvezi z vsebino</w:t>
            </w:r>
            <w:r>
              <w:rPr>
                <w:rFonts w:ascii="Arial" w:hAnsi="Arial" w:cs="Arial"/>
              </w:rPr>
              <w:t xml:space="preserve"> javnega </w:t>
            </w:r>
            <w:r w:rsidRPr="00F204C3">
              <w:rPr>
                <w:rFonts w:ascii="Arial" w:hAnsi="Arial" w:cs="Arial"/>
              </w:rPr>
              <w:t>naročila in v zvezi s pripravo ponudbe poteka</w:t>
            </w:r>
            <w:r>
              <w:rPr>
                <w:rFonts w:ascii="Arial" w:hAnsi="Arial" w:cs="Arial"/>
              </w:rPr>
              <w:t xml:space="preserve"> </w:t>
            </w:r>
            <w:r w:rsidRPr="00F204C3">
              <w:rPr>
                <w:rFonts w:ascii="Arial" w:hAnsi="Arial" w:cs="Arial"/>
              </w:rPr>
              <w:t xml:space="preserve">izključno preko </w:t>
            </w:r>
            <w:r w:rsidR="003D7C03">
              <w:rPr>
                <w:rFonts w:ascii="Arial" w:hAnsi="Arial" w:cs="Arial"/>
              </w:rPr>
              <w:t>PJN</w:t>
            </w:r>
            <w:r w:rsidRPr="00F204C3">
              <w:rPr>
                <w:rFonts w:ascii="Arial" w:hAnsi="Arial" w:cs="Arial"/>
              </w:rPr>
              <w:t>.</w:t>
            </w:r>
          </w:p>
        </w:tc>
      </w:tr>
      <w:tr w:rsidR="00C62F02" w:rsidRPr="006B3ED6" w14:paraId="7D886B42" w14:textId="77777777" w:rsidTr="0090114F">
        <w:trPr>
          <w:jc w:val="center"/>
        </w:trPr>
        <w:tc>
          <w:tcPr>
            <w:tcW w:w="4820" w:type="dxa"/>
            <w:tcBorders>
              <w:right w:val="single" w:sz="4" w:space="0" w:color="auto"/>
            </w:tcBorders>
          </w:tcPr>
          <w:p w14:paraId="60904081" w14:textId="77777777" w:rsidR="00C62F02" w:rsidRPr="00BA750F" w:rsidRDefault="00C62F02">
            <w:pPr>
              <w:rPr>
                <w:rFonts w:ascii="Arial" w:hAnsi="Arial" w:cs="Arial"/>
                <w:b/>
              </w:rPr>
            </w:pPr>
            <w:r w:rsidRPr="00BA750F">
              <w:rPr>
                <w:rFonts w:ascii="Arial" w:hAnsi="Arial" w:cs="Arial"/>
                <w:b/>
              </w:rPr>
              <w:t xml:space="preserve">Rok za </w:t>
            </w:r>
            <w:r w:rsidR="00EA6726" w:rsidRPr="00BA750F">
              <w:rPr>
                <w:rFonts w:ascii="Arial" w:hAnsi="Arial" w:cs="Arial"/>
                <w:b/>
              </w:rPr>
              <w:t>postavljanje</w:t>
            </w:r>
            <w:r w:rsidRPr="00BA750F">
              <w:rPr>
                <w:rFonts w:ascii="Arial" w:hAnsi="Arial" w:cs="Arial"/>
                <w:b/>
              </w:rPr>
              <w:t xml:space="preserve"> vprašanj</w:t>
            </w:r>
          </w:p>
        </w:tc>
        <w:tc>
          <w:tcPr>
            <w:tcW w:w="4828" w:type="dxa"/>
            <w:tcBorders>
              <w:left w:val="single" w:sz="4" w:space="0" w:color="auto"/>
            </w:tcBorders>
          </w:tcPr>
          <w:p w14:paraId="190783E9" w14:textId="3DF2664F" w:rsidR="00EA6726" w:rsidRPr="00BA750F" w:rsidRDefault="00340677" w:rsidP="00F12C57">
            <w:pPr>
              <w:jc w:val="both"/>
              <w:rPr>
                <w:rFonts w:ascii="Arial" w:hAnsi="Arial" w:cs="Arial"/>
                <w:b/>
              </w:rPr>
            </w:pPr>
            <w:r>
              <w:rPr>
                <w:rFonts w:ascii="Arial" w:hAnsi="Arial" w:cs="Arial"/>
                <w:b/>
              </w:rPr>
              <w:t xml:space="preserve">8. 12. </w:t>
            </w:r>
            <w:r w:rsidR="00307D4E">
              <w:rPr>
                <w:rFonts w:ascii="Arial" w:hAnsi="Arial" w:cs="Arial"/>
                <w:b/>
              </w:rPr>
              <w:t>2025 do 12.00 ure.</w:t>
            </w:r>
          </w:p>
          <w:p w14:paraId="505C3C76" w14:textId="77777777" w:rsidR="00C62F02" w:rsidRPr="002D7791" w:rsidRDefault="00EA6726" w:rsidP="00A84826">
            <w:pPr>
              <w:jc w:val="both"/>
              <w:rPr>
                <w:rFonts w:ascii="Arial" w:hAnsi="Arial" w:cs="Arial"/>
              </w:rPr>
            </w:pPr>
            <w:r w:rsidRPr="00BA750F">
              <w:rPr>
                <w:rFonts w:ascii="Arial" w:hAnsi="Arial" w:cs="Arial"/>
              </w:rPr>
              <w:t>Naročnik bo zahtevo za pojasnilo razpisne dokumentacije oziroma kakršnokoli drugo vprašanje v zvezi z naročilom štel kot pravočasno, če bo na PJN zastavljeno do zgoraj navedenega roka.</w:t>
            </w:r>
            <w:r w:rsidR="00A84826" w:rsidRPr="00BA750F">
              <w:rPr>
                <w:rFonts w:ascii="Arial" w:hAnsi="Arial" w:cs="Arial"/>
              </w:rPr>
              <w:t xml:space="preserve"> Na zahteve za pojasnila oziroma druga vprašanja v zvezi z naročilom, zastavljena po tem roku, naročnik ne bo odgovarjal.</w:t>
            </w:r>
          </w:p>
        </w:tc>
      </w:tr>
      <w:tr w:rsidR="00AE6452" w:rsidRPr="006B3ED6" w14:paraId="713E3126" w14:textId="77777777" w:rsidTr="0090114F">
        <w:trPr>
          <w:jc w:val="center"/>
        </w:trPr>
        <w:tc>
          <w:tcPr>
            <w:tcW w:w="9648" w:type="dxa"/>
            <w:gridSpan w:val="2"/>
          </w:tcPr>
          <w:p w14:paraId="7587AE7F" w14:textId="77777777" w:rsidR="00AE6452" w:rsidRPr="00AE6452" w:rsidRDefault="00AE6452" w:rsidP="00AE6452">
            <w:pPr>
              <w:pStyle w:val="Odstavekseznama"/>
              <w:numPr>
                <w:ilvl w:val="0"/>
                <w:numId w:val="10"/>
              </w:numPr>
              <w:spacing w:before="480"/>
              <w:ind w:left="714" w:hanging="357"/>
              <w:rPr>
                <w:rFonts w:ascii="Arial" w:hAnsi="Arial" w:cs="Arial"/>
                <w:b/>
                <w:color w:val="00B846"/>
              </w:rPr>
            </w:pPr>
            <w:bookmarkStart w:id="1" w:name="_Hlk197600509"/>
            <w:r>
              <w:rPr>
                <w:rFonts w:ascii="Arial" w:hAnsi="Arial" w:cs="Arial"/>
                <w:b/>
                <w:color w:val="00B846"/>
              </w:rPr>
              <w:t>Ugotavljanje sposobnosti</w:t>
            </w:r>
          </w:p>
        </w:tc>
      </w:tr>
      <w:bookmarkEnd w:id="1"/>
      <w:tr w:rsidR="00AE6452" w:rsidRPr="00D70033" w14:paraId="193CCD60" w14:textId="77777777" w:rsidTr="0090114F">
        <w:trPr>
          <w:jc w:val="center"/>
        </w:trPr>
        <w:tc>
          <w:tcPr>
            <w:tcW w:w="9648" w:type="dxa"/>
            <w:gridSpan w:val="2"/>
          </w:tcPr>
          <w:p w14:paraId="79F0781C" w14:textId="6C496B08" w:rsidR="00AE6452" w:rsidRPr="00516042" w:rsidRDefault="00AE6452" w:rsidP="00062760">
            <w:pPr>
              <w:jc w:val="both"/>
              <w:rPr>
                <w:rFonts w:ascii="Arial" w:hAnsi="Arial" w:cs="Arial"/>
              </w:rPr>
            </w:pPr>
            <w:r w:rsidRPr="00516042">
              <w:rPr>
                <w:rFonts w:ascii="Arial" w:hAnsi="Arial" w:cs="Arial"/>
              </w:rPr>
              <w:t xml:space="preserve">Ponudnik oz. drug gospodarski subjekt potrdi neobstoj izključitvenih razlogov in izpolnjevanje pogojev za sodelovanje s predložitvijo izpolnjenega </w:t>
            </w:r>
            <w:r w:rsidR="004939BC">
              <w:rPr>
                <w:rFonts w:ascii="Arial" w:hAnsi="Arial" w:cs="Arial"/>
              </w:rPr>
              <w:t>ESPD obrazca</w:t>
            </w:r>
            <w:r w:rsidR="00062760">
              <w:rPr>
                <w:rFonts w:ascii="Arial" w:hAnsi="Arial" w:cs="Arial"/>
              </w:rPr>
              <w:t xml:space="preserve"> in ostalih dokazil, v kolikor jih naročnik zahteva.</w:t>
            </w:r>
          </w:p>
        </w:tc>
      </w:tr>
      <w:tr w:rsidR="000D0F70" w:rsidRPr="006B3ED6" w14:paraId="209BBDC0" w14:textId="77777777" w:rsidTr="0090114F">
        <w:trPr>
          <w:jc w:val="center"/>
        </w:trPr>
        <w:tc>
          <w:tcPr>
            <w:tcW w:w="9648" w:type="dxa"/>
            <w:gridSpan w:val="2"/>
          </w:tcPr>
          <w:p w14:paraId="4C9F9173" w14:textId="77777777" w:rsidR="000D0F70" w:rsidRPr="00516042" w:rsidRDefault="000D0F70" w:rsidP="000D0F70">
            <w:pPr>
              <w:pStyle w:val="Odstavekseznama"/>
              <w:numPr>
                <w:ilvl w:val="1"/>
                <w:numId w:val="10"/>
              </w:numPr>
              <w:spacing w:before="200"/>
              <w:rPr>
                <w:rFonts w:ascii="Arial" w:hAnsi="Arial" w:cs="Arial"/>
                <w:b/>
                <w:color w:val="00B846"/>
              </w:rPr>
            </w:pPr>
            <w:r w:rsidRPr="00516042">
              <w:rPr>
                <w:rFonts w:ascii="Arial" w:hAnsi="Arial" w:cs="Arial"/>
                <w:b/>
                <w:color w:val="00B846"/>
              </w:rPr>
              <w:t>Razlogi za izključitev</w:t>
            </w:r>
          </w:p>
        </w:tc>
      </w:tr>
      <w:tr w:rsidR="000D0F70" w:rsidRPr="00D70033" w14:paraId="63F617F0" w14:textId="77777777" w:rsidTr="0090114F">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0D0F70" w:rsidRPr="00516042" w14:paraId="2CFA9FA3" w14:textId="77777777" w:rsidTr="004C001B">
              <w:trPr>
                <w:jc w:val="center"/>
              </w:trPr>
              <w:tc>
                <w:tcPr>
                  <w:tcW w:w="4820" w:type="dxa"/>
                  <w:tcBorders>
                    <w:right w:val="single" w:sz="4" w:space="0" w:color="auto"/>
                  </w:tcBorders>
                </w:tcPr>
                <w:p w14:paraId="11CB217B" w14:textId="461ED443" w:rsidR="000D0F70" w:rsidRPr="00516042" w:rsidRDefault="000D0F70" w:rsidP="00646618">
                  <w:pPr>
                    <w:pStyle w:val="Odstavekseznama"/>
                    <w:numPr>
                      <w:ilvl w:val="0"/>
                      <w:numId w:val="18"/>
                    </w:numPr>
                    <w:jc w:val="both"/>
                    <w:rPr>
                      <w:rFonts w:ascii="Arial" w:hAnsi="Arial" w:cs="Arial"/>
                      <w:b/>
                    </w:rPr>
                  </w:pPr>
                  <w:r w:rsidRPr="00516042">
                    <w:rPr>
                      <w:rFonts w:ascii="Arial" w:hAnsi="Arial" w:cs="Arial"/>
                      <w:b/>
                    </w:rPr>
                    <w:t>Gospodarskemu subjektu ali osebi, ki je članica upravnega, vodstvenega ali nadzornega organa tega gospodarskega subjekta ali ki ima pooblastila za njegovo zastopanje ali odločanje ali nadzor v njem, ni bila izrečena pravnomočna sodba</w:t>
                  </w:r>
                  <w:r w:rsidR="00DB380D">
                    <w:rPr>
                      <w:rFonts w:ascii="Arial" w:hAnsi="Arial" w:cs="Arial"/>
                      <w:b/>
                    </w:rPr>
                    <w:t xml:space="preserve"> za kazniva dejanja</w:t>
                  </w:r>
                  <w:r w:rsidRPr="00516042">
                    <w:rPr>
                      <w:rFonts w:ascii="Arial" w:hAnsi="Arial" w:cs="Arial"/>
                      <w:b/>
                    </w:rPr>
                    <w:t>, ki so navedena v prvem odstavku 75. člena ZJN-3</w:t>
                  </w:r>
                  <w:r w:rsidR="001B3262">
                    <w:rPr>
                      <w:rFonts w:ascii="Arial" w:hAnsi="Arial" w:cs="Arial"/>
                      <w:b/>
                    </w:rPr>
                    <w:t xml:space="preserve"> ali za primerljiva kazniva dejanja, ki so jih izrekla tuja sodišča.</w:t>
                  </w:r>
                </w:p>
              </w:tc>
              <w:tc>
                <w:tcPr>
                  <w:tcW w:w="4828" w:type="dxa"/>
                  <w:tcBorders>
                    <w:left w:val="single" w:sz="4" w:space="0" w:color="auto"/>
                  </w:tcBorders>
                </w:tcPr>
                <w:p w14:paraId="38D01E09" w14:textId="77777777" w:rsidR="000D0F70" w:rsidRPr="00516042" w:rsidRDefault="000D0F70" w:rsidP="00646618">
                  <w:pPr>
                    <w:jc w:val="both"/>
                    <w:rPr>
                      <w:rFonts w:ascii="Arial" w:hAnsi="Arial" w:cs="Arial"/>
                    </w:rPr>
                  </w:pPr>
                  <w:r w:rsidRPr="00516042">
                    <w:rPr>
                      <w:rFonts w:ascii="Arial" w:hAnsi="Arial" w:cs="Arial"/>
                    </w:rPr>
                    <w:t>Pogoj mora izpolnjevati vsak gospodarski subjekt, ki bo vključen v izvedbo javnega naročila.</w:t>
                  </w:r>
                </w:p>
                <w:p w14:paraId="231D1B82" w14:textId="421F704E" w:rsidR="000D0F70" w:rsidRPr="00516042" w:rsidRDefault="000D0F70"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939BC">
                    <w:rPr>
                      <w:rFonts w:ascii="Arial" w:hAnsi="Arial" w:cs="Arial"/>
                    </w:rPr>
                    <w:t xml:space="preserve">ESPD </w:t>
                  </w:r>
                  <w:r w:rsidRPr="00516042">
                    <w:rPr>
                      <w:rFonts w:ascii="Arial" w:hAnsi="Arial" w:cs="Arial"/>
                    </w:rPr>
                    <w:t>obrazec (tudi za podizvajalce in subjekte, katerih zmogljivosti namerava uporabiti ponudnik v skladu z 81. členom ZJN-3).</w:t>
                  </w:r>
                </w:p>
                <w:p w14:paraId="2EB514B5" w14:textId="7B41A8EB" w:rsidR="000D0F70" w:rsidRPr="00516042" w:rsidRDefault="000D0F70" w:rsidP="00646618">
                  <w:pPr>
                    <w:jc w:val="both"/>
                    <w:rPr>
                      <w:rFonts w:ascii="Arial" w:hAnsi="Arial" w:cs="Arial"/>
                    </w:rPr>
                  </w:pPr>
                  <w:r w:rsidRPr="00516042">
                    <w:rPr>
                      <w:rFonts w:ascii="Arial" w:hAnsi="Arial" w:cs="Arial"/>
                    </w:rPr>
                    <w:t xml:space="preserve">Ponudnik lahko potrdila iz kazenske evidence priloži sam. Tako predložena potrdila ne smejo biti starejša od </w:t>
                  </w:r>
                  <w:r w:rsidR="006A26E9">
                    <w:rPr>
                      <w:rFonts w:ascii="Arial" w:hAnsi="Arial" w:cs="Arial"/>
                    </w:rPr>
                    <w:t>štirih</w:t>
                  </w:r>
                  <w:r w:rsidRPr="00516042">
                    <w:rPr>
                      <w:rFonts w:ascii="Arial" w:hAnsi="Arial" w:cs="Arial"/>
                    </w:rPr>
                    <w:t xml:space="preserve"> </w:t>
                  </w:r>
                  <w:r w:rsidR="009D1B6F">
                    <w:rPr>
                      <w:rFonts w:ascii="Arial" w:hAnsi="Arial" w:cs="Arial"/>
                    </w:rPr>
                    <w:t xml:space="preserve">(4) </w:t>
                  </w:r>
                  <w:r w:rsidRPr="00516042">
                    <w:rPr>
                      <w:rFonts w:ascii="Arial" w:hAnsi="Arial" w:cs="Arial"/>
                    </w:rPr>
                    <w:t>mesecev od roka za oddajo ponudbe.</w:t>
                  </w:r>
                </w:p>
                <w:p w14:paraId="73E82C5B" w14:textId="77777777" w:rsidR="000D0F70" w:rsidRPr="00516042" w:rsidRDefault="000D0F70" w:rsidP="00646618">
                  <w:pPr>
                    <w:jc w:val="both"/>
                    <w:rPr>
                      <w:rFonts w:ascii="Arial" w:hAnsi="Arial" w:cs="Arial"/>
                    </w:rPr>
                  </w:pPr>
                </w:p>
              </w:tc>
            </w:tr>
            <w:tr w:rsidR="000D0F70" w:rsidRPr="00516042" w14:paraId="3AE2C883" w14:textId="77777777" w:rsidTr="004C001B">
              <w:trPr>
                <w:jc w:val="center"/>
              </w:trPr>
              <w:tc>
                <w:tcPr>
                  <w:tcW w:w="4820" w:type="dxa"/>
                  <w:tcBorders>
                    <w:right w:val="single" w:sz="4" w:space="0" w:color="auto"/>
                  </w:tcBorders>
                </w:tcPr>
                <w:p w14:paraId="25CAFE5E" w14:textId="77777777" w:rsidR="00BB0CF5" w:rsidRPr="00BE43C3" w:rsidRDefault="000D0F70" w:rsidP="00646618">
                  <w:pPr>
                    <w:pStyle w:val="Odstavekseznama"/>
                    <w:numPr>
                      <w:ilvl w:val="0"/>
                      <w:numId w:val="18"/>
                    </w:numPr>
                    <w:jc w:val="both"/>
                    <w:rPr>
                      <w:rFonts w:ascii="Arial" w:hAnsi="Arial" w:cs="Arial"/>
                      <w:b/>
                    </w:rPr>
                  </w:pPr>
                  <w:r w:rsidRPr="00516042">
                    <w:rPr>
                      <w:rFonts w:ascii="Arial" w:hAnsi="Arial" w:cs="Arial"/>
                      <w:b/>
                    </w:rPr>
                    <w:t xml:space="preserve">Gospodarski subjekt mora izpolnjevati obvezne dajatve in druge denarne nedavčne obveznosti v skladu z zakonom, ki ureja finančno upravo, ki jih pobira davčni organ v skladu s predpisi države, v kateri ima sedež, ali predpisi države naročnika. </w:t>
                  </w:r>
                  <w:r w:rsidRPr="00516042">
                    <w:rPr>
                      <w:rFonts w:ascii="Arial" w:hAnsi="Arial" w:cs="Arial"/>
                    </w:rPr>
                    <w:t xml:space="preserve">Šteje se, da </w:t>
                  </w:r>
                  <w:r w:rsidRPr="00516042">
                    <w:rPr>
                      <w:rFonts w:ascii="Arial" w:hAnsi="Arial" w:cs="Arial"/>
                    </w:rPr>
                    <w:lastRenderedPageBreak/>
                    <w:t>gospodarski subjekt izpolnjuje obveznost iz prejšnjega stavka, če ima na rok za oddajo prijav ali ponudb poravnane neplačane zapadle obveznosti, ki znašajo 50 eurov ali več.</w:t>
                  </w:r>
                </w:p>
                <w:p w14:paraId="0FC77980" w14:textId="77777777" w:rsidR="00BE43C3" w:rsidRPr="00516042" w:rsidRDefault="00BE43C3" w:rsidP="00BE43C3">
                  <w:pPr>
                    <w:pStyle w:val="Odstavekseznama"/>
                    <w:ind w:left="360"/>
                    <w:jc w:val="both"/>
                    <w:rPr>
                      <w:rFonts w:ascii="Arial" w:hAnsi="Arial" w:cs="Arial"/>
                      <w:b/>
                    </w:rPr>
                  </w:pPr>
                </w:p>
                <w:p w14:paraId="3245AC1A" w14:textId="77777777" w:rsidR="000D0F70" w:rsidRDefault="000D0F70" w:rsidP="00646618">
                  <w:pPr>
                    <w:pStyle w:val="Odstavekseznama"/>
                    <w:ind w:left="360"/>
                    <w:jc w:val="both"/>
                    <w:rPr>
                      <w:rFonts w:ascii="Arial" w:hAnsi="Arial" w:cs="Arial"/>
                      <w:b/>
                    </w:rPr>
                  </w:pPr>
                  <w:r w:rsidRPr="00516042">
                    <w:rPr>
                      <w:rFonts w:ascii="Arial" w:hAnsi="Arial" w:cs="Arial"/>
                      <w:b/>
                    </w:rPr>
                    <w:t>Gospodarski subjekt mora imeti na rok za oddajo prijav ali ponudb predložene vse obračune davčnih odtegljajev za dohodke iz delovnega razmerja za obdobje zadnjih petih let do roka za oddajo prijave ali ponudbe.</w:t>
                  </w:r>
                </w:p>
                <w:p w14:paraId="778D20EE" w14:textId="77777777" w:rsidR="009F5388" w:rsidRPr="00516042" w:rsidRDefault="009F5388" w:rsidP="00646618">
                  <w:pPr>
                    <w:pStyle w:val="Odstavekseznama"/>
                    <w:ind w:left="360"/>
                    <w:jc w:val="both"/>
                    <w:rPr>
                      <w:rFonts w:ascii="Arial" w:hAnsi="Arial" w:cs="Arial"/>
                      <w:b/>
                    </w:rPr>
                  </w:pPr>
                </w:p>
              </w:tc>
              <w:tc>
                <w:tcPr>
                  <w:tcW w:w="4828" w:type="dxa"/>
                  <w:tcBorders>
                    <w:left w:val="single" w:sz="4" w:space="0" w:color="auto"/>
                  </w:tcBorders>
                </w:tcPr>
                <w:p w14:paraId="7C3540EB" w14:textId="77777777" w:rsidR="000D0F70" w:rsidRPr="00516042" w:rsidRDefault="000D0F70" w:rsidP="00646618">
                  <w:pPr>
                    <w:jc w:val="both"/>
                    <w:rPr>
                      <w:rFonts w:ascii="Arial" w:hAnsi="Arial" w:cs="Arial"/>
                    </w:rPr>
                  </w:pPr>
                  <w:r w:rsidRPr="00516042">
                    <w:rPr>
                      <w:rFonts w:ascii="Arial" w:hAnsi="Arial" w:cs="Arial"/>
                    </w:rPr>
                    <w:lastRenderedPageBreak/>
                    <w:t>Pogoj mora izpolnjevati vsak gospodarski subjekt, ki bo vključen v izvedbo javnega naročila.</w:t>
                  </w:r>
                </w:p>
                <w:p w14:paraId="22087E52" w14:textId="38482D53" w:rsidR="000D0F70" w:rsidRPr="00516042" w:rsidRDefault="000D0F70"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6A26E9">
                    <w:rPr>
                      <w:rFonts w:ascii="Arial" w:hAnsi="Arial" w:cs="Arial"/>
                    </w:rPr>
                    <w:t xml:space="preserve">ESPD </w:t>
                  </w:r>
                  <w:r w:rsidRPr="00516042">
                    <w:rPr>
                      <w:rFonts w:ascii="Arial" w:hAnsi="Arial" w:cs="Arial"/>
                    </w:rPr>
                    <w:t xml:space="preserve">obrazec (tudi za podizvajalce in subjekte, katerih zmogljivosti </w:t>
                  </w:r>
                  <w:r w:rsidRPr="00516042">
                    <w:rPr>
                      <w:rFonts w:ascii="Arial" w:hAnsi="Arial" w:cs="Arial"/>
                    </w:rPr>
                    <w:lastRenderedPageBreak/>
                    <w:t>namerava uporabiti ponudnik v skladu z 81. členom ZJN-3).</w:t>
                  </w:r>
                </w:p>
              </w:tc>
            </w:tr>
            <w:tr w:rsidR="000D0F70" w:rsidRPr="00516042" w14:paraId="2A80F90B" w14:textId="77777777" w:rsidTr="004C001B">
              <w:trPr>
                <w:jc w:val="center"/>
              </w:trPr>
              <w:tc>
                <w:tcPr>
                  <w:tcW w:w="4820" w:type="dxa"/>
                  <w:tcBorders>
                    <w:right w:val="single" w:sz="4" w:space="0" w:color="auto"/>
                  </w:tcBorders>
                </w:tcPr>
                <w:p w14:paraId="29331053" w14:textId="29AFC3F3" w:rsidR="00BE43C3" w:rsidRPr="00BE43C3" w:rsidRDefault="000D0F70" w:rsidP="00BE43C3">
                  <w:pPr>
                    <w:pStyle w:val="Odstavekseznama"/>
                    <w:numPr>
                      <w:ilvl w:val="0"/>
                      <w:numId w:val="18"/>
                    </w:numPr>
                    <w:jc w:val="both"/>
                    <w:rPr>
                      <w:rFonts w:ascii="Arial" w:hAnsi="Arial" w:cs="Arial"/>
                      <w:b/>
                    </w:rPr>
                  </w:pPr>
                  <w:r w:rsidRPr="00516042">
                    <w:rPr>
                      <w:rFonts w:ascii="Arial" w:hAnsi="Arial" w:cs="Arial"/>
                      <w:b/>
                    </w:rPr>
                    <w:lastRenderedPageBreak/>
                    <w:t>Gospodarski subjekt na dan, ko poteče rok za oddajo ponudb</w:t>
                  </w:r>
                  <w:r w:rsidR="00EE73B5">
                    <w:rPr>
                      <w:rFonts w:ascii="Arial" w:hAnsi="Arial" w:cs="Arial"/>
                      <w:b/>
                    </w:rPr>
                    <w:t>,</w:t>
                  </w:r>
                  <w:r w:rsidRPr="00516042">
                    <w:rPr>
                      <w:rFonts w:ascii="Arial" w:hAnsi="Arial" w:cs="Arial"/>
                      <w:b/>
                    </w:rPr>
                    <w:t xml:space="preserve"> ne sme biti uvrščen v evidenco gospodarskih subjektov z izrečenimi stranskimi sankcijami izločitve iz postopkov javnega naročanja.</w:t>
                  </w:r>
                </w:p>
              </w:tc>
              <w:tc>
                <w:tcPr>
                  <w:tcW w:w="4828" w:type="dxa"/>
                  <w:tcBorders>
                    <w:left w:val="single" w:sz="4" w:space="0" w:color="auto"/>
                  </w:tcBorders>
                </w:tcPr>
                <w:p w14:paraId="2706059D" w14:textId="77777777" w:rsidR="00BB0CF5" w:rsidRPr="00516042" w:rsidRDefault="00BB0CF5" w:rsidP="00646618">
                  <w:pPr>
                    <w:jc w:val="both"/>
                    <w:rPr>
                      <w:rFonts w:ascii="Arial" w:hAnsi="Arial" w:cs="Arial"/>
                    </w:rPr>
                  </w:pPr>
                  <w:r w:rsidRPr="00516042">
                    <w:rPr>
                      <w:rFonts w:ascii="Arial" w:hAnsi="Arial" w:cs="Arial"/>
                    </w:rPr>
                    <w:t>Pogoj mora izpolnjevati vsak gospodarski subjekt, ki bo vključen v izvedbo javnega naročila.</w:t>
                  </w:r>
                </w:p>
                <w:p w14:paraId="33364789" w14:textId="28853C83" w:rsidR="000D0F70" w:rsidRDefault="00BB0CF5"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A3322">
                    <w:rPr>
                      <w:rFonts w:ascii="Arial" w:hAnsi="Arial" w:cs="Arial"/>
                    </w:rPr>
                    <w:t xml:space="preserve">ESPD </w:t>
                  </w:r>
                  <w:r w:rsidRPr="00516042">
                    <w:rPr>
                      <w:rFonts w:ascii="Arial" w:hAnsi="Arial" w:cs="Arial"/>
                    </w:rPr>
                    <w:t>obrazec (tudi za podizvajalce in subjekte, katerih zmogljivosti namerava uporabiti ponudnik v skladu z 81. členom ZJN-3).</w:t>
                  </w:r>
                </w:p>
                <w:p w14:paraId="2D121A20" w14:textId="77777777" w:rsidR="00CD6BC3" w:rsidRPr="00516042" w:rsidRDefault="00CD6BC3" w:rsidP="00646618">
                  <w:pPr>
                    <w:jc w:val="both"/>
                    <w:rPr>
                      <w:rFonts w:ascii="Arial" w:hAnsi="Arial" w:cs="Arial"/>
                    </w:rPr>
                  </w:pPr>
                </w:p>
              </w:tc>
            </w:tr>
            <w:tr w:rsidR="000D0F70" w:rsidRPr="00516042" w14:paraId="1373C831" w14:textId="77777777" w:rsidTr="004C001B">
              <w:trPr>
                <w:jc w:val="center"/>
              </w:trPr>
              <w:tc>
                <w:tcPr>
                  <w:tcW w:w="4820" w:type="dxa"/>
                  <w:tcBorders>
                    <w:right w:val="single" w:sz="4" w:space="0" w:color="auto"/>
                  </w:tcBorders>
                </w:tcPr>
                <w:p w14:paraId="30DEF669" w14:textId="083266A8" w:rsidR="000D0F70" w:rsidRPr="00516042" w:rsidRDefault="004911F8" w:rsidP="00646618">
                  <w:pPr>
                    <w:pStyle w:val="Odstavekseznama"/>
                    <w:numPr>
                      <w:ilvl w:val="0"/>
                      <w:numId w:val="18"/>
                    </w:numPr>
                    <w:jc w:val="both"/>
                    <w:rPr>
                      <w:rFonts w:ascii="Arial" w:hAnsi="Arial" w:cs="Arial"/>
                    </w:rPr>
                  </w:pPr>
                  <w:r>
                    <w:rPr>
                      <w:rFonts w:ascii="Arial" w:hAnsi="Arial" w:cs="Arial"/>
                      <w:b/>
                    </w:rPr>
                    <w:t>Pri g</w:t>
                  </w:r>
                  <w:r w:rsidR="00BB0CF5" w:rsidRPr="00516042">
                    <w:rPr>
                      <w:rFonts w:ascii="Arial" w:hAnsi="Arial" w:cs="Arial"/>
                      <w:b/>
                    </w:rPr>
                    <w:t xml:space="preserve">ospodarskem subjektu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BB0CF5" w:rsidRPr="00516042">
                    <w:rPr>
                      <w:rFonts w:ascii="Arial" w:hAnsi="Arial" w:cs="Arial"/>
                    </w:rPr>
                    <w:t xml:space="preserve">Če je gospodarski subjekt v položaju iz prejšnjega stavka, lahko naročniku v skladu z devetim odstavkom 75. člena ZJN-3 najkasneje do roka za oddajo ponudb predloži dokazila, da je sprejel zadostne ukrepe, s katerimi lahko </w:t>
                  </w:r>
                  <w:r w:rsidR="00BB0CF5" w:rsidRPr="00516042">
                    <w:rPr>
                      <w:rFonts w:ascii="Arial" w:hAnsi="Arial" w:cs="Arial"/>
                    </w:rPr>
                    <w:lastRenderedPageBreak/>
                    <w:t>dokaže svojo zanesljivost kljub obstoju razlogov za izključitev.</w:t>
                  </w:r>
                </w:p>
              </w:tc>
              <w:tc>
                <w:tcPr>
                  <w:tcW w:w="4828" w:type="dxa"/>
                  <w:tcBorders>
                    <w:left w:val="single" w:sz="4" w:space="0" w:color="auto"/>
                  </w:tcBorders>
                </w:tcPr>
                <w:p w14:paraId="749FE4B2" w14:textId="77777777" w:rsidR="00BB0CF5" w:rsidRPr="00516042" w:rsidRDefault="00BB0CF5" w:rsidP="00646618">
                  <w:pPr>
                    <w:jc w:val="both"/>
                    <w:rPr>
                      <w:rFonts w:ascii="Arial" w:hAnsi="Arial" w:cs="Arial"/>
                    </w:rPr>
                  </w:pPr>
                  <w:r w:rsidRPr="00516042">
                    <w:rPr>
                      <w:rFonts w:ascii="Arial" w:hAnsi="Arial" w:cs="Arial"/>
                    </w:rPr>
                    <w:lastRenderedPageBreak/>
                    <w:t>Pogoj mora izpolnjevati vsak gospodarski subjekt, ki bo vključen v izvedbo javnega naročila.</w:t>
                  </w:r>
                </w:p>
                <w:p w14:paraId="3515769A" w14:textId="090984BD" w:rsidR="000D0F70" w:rsidRPr="00516042" w:rsidRDefault="00BB0CF5"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4A3322">
                    <w:rPr>
                      <w:rFonts w:ascii="Arial" w:hAnsi="Arial" w:cs="Arial"/>
                    </w:rPr>
                    <w:t xml:space="preserve">ESPD </w:t>
                  </w:r>
                  <w:r w:rsidRPr="00516042">
                    <w:rPr>
                      <w:rFonts w:ascii="Arial" w:hAnsi="Arial" w:cs="Arial"/>
                    </w:rPr>
                    <w:t>obrazec</w:t>
                  </w:r>
                  <w:r w:rsidR="004A3322">
                    <w:rPr>
                      <w:rFonts w:ascii="Arial" w:hAnsi="Arial" w:cs="Arial"/>
                    </w:rPr>
                    <w:t xml:space="preserve"> </w:t>
                  </w:r>
                  <w:r w:rsidRPr="00516042">
                    <w:rPr>
                      <w:rFonts w:ascii="Arial" w:hAnsi="Arial" w:cs="Arial"/>
                    </w:rPr>
                    <w:t>(tudi za podizvajalce in subjekte, katerih zmogljivosti namerava uporabiti ponudnik v skladu z 81. členom ZJN-3).</w:t>
                  </w:r>
                </w:p>
              </w:tc>
            </w:tr>
          </w:tbl>
          <w:p w14:paraId="5BD3B5E6" w14:textId="77777777" w:rsidR="000D0F70" w:rsidRPr="00516042" w:rsidRDefault="000D0F70" w:rsidP="00646618">
            <w:pPr>
              <w:jc w:val="both"/>
              <w:rPr>
                <w:rFonts w:ascii="Arial" w:hAnsi="Arial" w:cs="Arial"/>
              </w:rPr>
            </w:pPr>
          </w:p>
        </w:tc>
      </w:tr>
      <w:tr w:rsidR="00BB0CF5" w:rsidRPr="006B3ED6" w14:paraId="10532B16" w14:textId="77777777" w:rsidTr="0090114F">
        <w:trPr>
          <w:jc w:val="center"/>
        </w:trPr>
        <w:tc>
          <w:tcPr>
            <w:tcW w:w="9648" w:type="dxa"/>
            <w:gridSpan w:val="2"/>
          </w:tcPr>
          <w:p w14:paraId="730134CA" w14:textId="77777777" w:rsidR="00BB0CF5" w:rsidRPr="00516042" w:rsidRDefault="00BB0CF5" w:rsidP="00BB0CF5">
            <w:pPr>
              <w:pStyle w:val="Odstavekseznama"/>
              <w:numPr>
                <w:ilvl w:val="1"/>
                <w:numId w:val="10"/>
              </w:numPr>
              <w:spacing w:before="200"/>
              <w:rPr>
                <w:rFonts w:ascii="Arial" w:hAnsi="Arial" w:cs="Arial"/>
                <w:b/>
                <w:color w:val="00B846"/>
              </w:rPr>
            </w:pPr>
            <w:r w:rsidRPr="00516042">
              <w:rPr>
                <w:rFonts w:ascii="Arial" w:hAnsi="Arial" w:cs="Arial"/>
                <w:b/>
                <w:color w:val="00B846"/>
              </w:rPr>
              <w:lastRenderedPageBreak/>
              <w:t>Pogoji za sodelovanje</w:t>
            </w:r>
          </w:p>
        </w:tc>
      </w:tr>
      <w:tr w:rsidR="00BB0CF5" w:rsidRPr="00D70033" w14:paraId="1F411755" w14:textId="77777777" w:rsidTr="0090114F">
        <w:trPr>
          <w:jc w:val="center"/>
        </w:trPr>
        <w:tc>
          <w:tcPr>
            <w:tcW w:w="9648" w:type="dxa"/>
            <w:gridSpan w:val="2"/>
          </w:tcPr>
          <w:p w14:paraId="61A8AEA7" w14:textId="77777777" w:rsidR="00BB0CF5" w:rsidRPr="00516042" w:rsidRDefault="00BB0CF5" w:rsidP="004C001B">
            <w:pPr>
              <w:pStyle w:val="Odstavekseznama"/>
              <w:numPr>
                <w:ilvl w:val="2"/>
                <w:numId w:val="10"/>
              </w:numPr>
              <w:spacing w:before="240"/>
              <w:rPr>
                <w:rFonts w:ascii="Arial" w:hAnsi="Arial" w:cs="Arial"/>
                <w:b/>
                <w:color w:val="00B846"/>
              </w:rPr>
            </w:pPr>
            <w:r w:rsidRPr="00516042">
              <w:rPr>
                <w:rFonts w:ascii="Arial" w:hAnsi="Arial" w:cs="Arial"/>
                <w:b/>
                <w:color w:val="00B846"/>
              </w:rPr>
              <w:t>Ustreznost za opravljanje poklicne dejavnosti</w:t>
            </w:r>
          </w:p>
        </w:tc>
      </w:tr>
      <w:tr w:rsidR="00C96C5F" w:rsidRPr="006B3ED6" w14:paraId="03E90334" w14:textId="77777777" w:rsidTr="0090114F">
        <w:trPr>
          <w:jc w:val="center"/>
        </w:trPr>
        <w:tc>
          <w:tcPr>
            <w:tcW w:w="4820" w:type="dxa"/>
            <w:tcBorders>
              <w:right w:val="single" w:sz="4" w:space="0" w:color="auto"/>
            </w:tcBorders>
          </w:tcPr>
          <w:p w14:paraId="0C584F35" w14:textId="77777777" w:rsidR="00C96C5F" w:rsidRDefault="00646618" w:rsidP="00646618">
            <w:pPr>
              <w:jc w:val="both"/>
              <w:rPr>
                <w:rFonts w:ascii="Arial" w:hAnsi="Arial" w:cs="Arial"/>
              </w:rPr>
            </w:pPr>
            <w:r w:rsidRPr="00516042">
              <w:rPr>
                <w:rFonts w:ascii="Arial" w:hAnsi="Arial" w:cs="Arial"/>
                <w:b/>
              </w:rPr>
              <w:t xml:space="preserve">Gospodarski subjekt mora biti vpisan v enega od poklicnih ali poslovnih registrov, ki se vodijo v državi članici, v kateri ima gospodarski subjekt sedež, pri čemer je registriran za opravljanje dejavnosti, ki je predmet tega javnega naročila. </w:t>
            </w:r>
            <w:r w:rsidRPr="00516042">
              <w:rPr>
                <w:rFonts w:ascii="Arial" w:hAnsi="Arial" w:cs="Arial"/>
              </w:rPr>
              <w:t>Seznam poklicnih ali poslovnih registrov v državah članicah Evropske unije določa Priloga XI Direktive 2014/24/EU.</w:t>
            </w:r>
          </w:p>
          <w:p w14:paraId="57364C44" w14:textId="77777777" w:rsidR="000E3348" w:rsidRDefault="000E3348" w:rsidP="00646618">
            <w:pPr>
              <w:jc w:val="both"/>
              <w:rPr>
                <w:rFonts w:ascii="Arial" w:hAnsi="Arial" w:cs="Arial"/>
              </w:rPr>
            </w:pPr>
          </w:p>
          <w:p w14:paraId="1F28E97A" w14:textId="56FCF7C0" w:rsidR="000E3348" w:rsidRPr="00B2477D" w:rsidRDefault="000E3348" w:rsidP="00646618">
            <w:pPr>
              <w:jc w:val="both"/>
              <w:rPr>
                <w:rFonts w:ascii="Arial" w:hAnsi="Arial" w:cs="Arial"/>
                <w:b/>
                <w:bCs/>
              </w:rPr>
            </w:pPr>
          </w:p>
        </w:tc>
        <w:tc>
          <w:tcPr>
            <w:tcW w:w="4828" w:type="dxa"/>
            <w:tcBorders>
              <w:left w:val="single" w:sz="4" w:space="0" w:color="auto"/>
            </w:tcBorders>
          </w:tcPr>
          <w:p w14:paraId="7F91BFBD" w14:textId="77777777" w:rsidR="00646618" w:rsidRPr="00516042" w:rsidRDefault="00646618" w:rsidP="00646618">
            <w:pPr>
              <w:jc w:val="both"/>
              <w:rPr>
                <w:rFonts w:ascii="Arial" w:hAnsi="Arial" w:cs="Arial"/>
              </w:rPr>
            </w:pPr>
            <w:r w:rsidRPr="00516042">
              <w:rPr>
                <w:rFonts w:ascii="Arial" w:hAnsi="Arial" w:cs="Arial"/>
              </w:rPr>
              <w:t>Pogoj mora izpolnjevati vsak gospodarski subjekt, ki bo vključen v izvedbo javnega naročila, za svoj del posla.</w:t>
            </w:r>
          </w:p>
          <w:p w14:paraId="1575AE5F" w14:textId="5EF9C92F" w:rsidR="00C96C5F" w:rsidRPr="00516042" w:rsidRDefault="00646618" w:rsidP="00646618">
            <w:pPr>
              <w:jc w:val="both"/>
              <w:rPr>
                <w:rFonts w:ascii="Arial" w:hAnsi="Arial" w:cs="Arial"/>
              </w:rPr>
            </w:pPr>
            <w:r w:rsidRPr="00516042">
              <w:rPr>
                <w:rFonts w:ascii="Arial" w:hAnsi="Arial" w:cs="Arial"/>
                <w:u w:val="single"/>
              </w:rPr>
              <w:t>Dokazil</w:t>
            </w:r>
            <w:r w:rsidR="00B37D6B">
              <w:rPr>
                <w:rFonts w:ascii="Arial" w:hAnsi="Arial" w:cs="Arial"/>
                <w:u w:val="single"/>
              </w:rPr>
              <w:t>o</w:t>
            </w:r>
            <w:r w:rsidRPr="00516042">
              <w:rPr>
                <w:rFonts w:ascii="Arial" w:hAnsi="Arial" w:cs="Arial"/>
                <w:u w:val="single"/>
              </w:rPr>
              <w:t>:</w:t>
            </w:r>
            <w:r w:rsidRPr="00516042">
              <w:rPr>
                <w:rFonts w:ascii="Arial" w:hAnsi="Arial" w:cs="Arial"/>
              </w:rPr>
              <w:t xml:space="preserve"> izpolnjen </w:t>
            </w:r>
            <w:r w:rsidR="00D8393D">
              <w:rPr>
                <w:rFonts w:ascii="Arial" w:hAnsi="Arial" w:cs="Arial"/>
              </w:rPr>
              <w:t xml:space="preserve">ESPD </w:t>
            </w:r>
            <w:r w:rsidRPr="00516042">
              <w:rPr>
                <w:rFonts w:ascii="Arial" w:hAnsi="Arial" w:cs="Arial"/>
              </w:rPr>
              <w:t>obrazec (tudi za podizvajalce in subjekte, katerih zmogljivosti namerava uporabiti ponudnik v skladu z 81. členom ZJN-3)</w:t>
            </w:r>
            <w:r w:rsidR="007137EE" w:rsidRPr="00357198">
              <w:rPr>
                <w:rFonts w:ascii="Arial" w:hAnsi="Arial" w:cs="Arial"/>
              </w:rPr>
              <w:t>.</w:t>
            </w:r>
          </w:p>
          <w:p w14:paraId="37B9C65D" w14:textId="77777777" w:rsidR="00D925FC" w:rsidRDefault="00D925FC" w:rsidP="00646618">
            <w:pPr>
              <w:jc w:val="both"/>
              <w:rPr>
                <w:rFonts w:ascii="Arial" w:hAnsi="Arial" w:cs="Arial"/>
              </w:rPr>
            </w:pPr>
            <w:r w:rsidRPr="00516042">
              <w:rPr>
                <w:rFonts w:ascii="Arial" w:hAnsi="Arial" w:cs="Arial"/>
              </w:rPr>
              <w:t>V kolikor se bo naročniku pojavil dvom o resničnosti izjav, si pridržuje pravico, da preveri obstoj in vsebino navedb. V ta namen mora izjava vsebovati vse potrebne podatke, da lahko naročnik v uradni evidenci preveri izpolnjevanje predmetnega pogoja. Če takšna preveritev ne bo mogoča, bo naročnik od gospodarskega subjekta lahko zahteval predložitev ustreznih dodatnih dokazil.</w:t>
            </w:r>
          </w:p>
          <w:p w14:paraId="5EAF3DF7" w14:textId="77777777" w:rsidR="009D1B6F" w:rsidRPr="00516042" w:rsidRDefault="009D1B6F" w:rsidP="00646618">
            <w:pPr>
              <w:jc w:val="both"/>
              <w:rPr>
                <w:rFonts w:ascii="Arial" w:hAnsi="Arial" w:cs="Arial"/>
              </w:rPr>
            </w:pPr>
          </w:p>
        </w:tc>
      </w:tr>
      <w:tr w:rsidR="00BB0CF5" w:rsidRPr="00D70033" w14:paraId="5031E26D" w14:textId="77777777" w:rsidTr="0090114F">
        <w:trPr>
          <w:jc w:val="center"/>
        </w:trPr>
        <w:tc>
          <w:tcPr>
            <w:tcW w:w="9648" w:type="dxa"/>
            <w:gridSpan w:val="2"/>
          </w:tcPr>
          <w:p w14:paraId="1D2C8688" w14:textId="77777777" w:rsidR="00BB0CF5" w:rsidRPr="00BB0CF5" w:rsidRDefault="00BB0CF5" w:rsidP="004C001B">
            <w:pPr>
              <w:pStyle w:val="Odstavekseznama"/>
              <w:numPr>
                <w:ilvl w:val="2"/>
                <w:numId w:val="10"/>
              </w:numPr>
              <w:spacing w:before="240"/>
              <w:rPr>
                <w:rFonts w:ascii="Arial" w:hAnsi="Arial" w:cs="Arial"/>
                <w:b/>
                <w:color w:val="00B846"/>
              </w:rPr>
            </w:pPr>
            <w:bookmarkStart w:id="2" w:name="_Hlk197949259"/>
            <w:r>
              <w:rPr>
                <w:rFonts w:ascii="Arial" w:hAnsi="Arial" w:cs="Arial"/>
                <w:b/>
                <w:color w:val="00B846"/>
              </w:rPr>
              <w:t>T</w:t>
            </w:r>
            <w:r w:rsidRPr="00BB0CF5">
              <w:rPr>
                <w:rFonts w:ascii="Arial" w:hAnsi="Arial" w:cs="Arial"/>
                <w:b/>
                <w:color w:val="00B846"/>
              </w:rPr>
              <w:t>ehničn</w:t>
            </w:r>
            <w:r>
              <w:rPr>
                <w:rFonts w:ascii="Arial" w:hAnsi="Arial" w:cs="Arial"/>
                <w:b/>
                <w:color w:val="00B846"/>
              </w:rPr>
              <w:t>a</w:t>
            </w:r>
            <w:r w:rsidRPr="00BB0CF5">
              <w:rPr>
                <w:rFonts w:ascii="Arial" w:hAnsi="Arial" w:cs="Arial"/>
                <w:b/>
                <w:color w:val="00B846"/>
              </w:rPr>
              <w:t xml:space="preserve"> in strokovn</w:t>
            </w:r>
            <w:r>
              <w:rPr>
                <w:rFonts w:ascii="Arial" w:hAnsi="Arial" w:cs="Arial"/>
                <w:b/>
                <w:color w:val="00B846"/>
              </w:rPr>
              <w:t>a</w:t>
            </w:r>
            <w:r w:rsidRPr="00BB0CF5">
              <w:rPr>
                <w:rFonts w:ascii="Arial" w:hAnsi="Arial" w:cs="Arial"/>
                <w:b/>
                <w:color w:val="00B846"/>
              </w:rPr>
              <w:t xml:space="preserve"> sposobnost</w:t>
            </w:r>
            <w:bookmarkEnd w:id="2"/>
          </w:p>
        </w:tc>
      </w:tr>
      <w:tr w:rsidR="004C001B" w:rsidRPr="006B3ED6" w14:paraId="645AE4F0" w14:textId="77777777" w:rsidTr="0090114F">
        <w:trPr>
          <w:jc w:val="center"/>
        </w:trPr>
        <w:tc>
          <w:tcPr>
            <w:tcW w:w="4820" w:type="dxa"/>
            <w:tcBorders>
              <w:right w:val="single" w:sz="4" w:space="0" w:color="auto"/>
            </w:tcBorders>
          </w:tcPr>
          <w:p w14:paraId="1768B103" w14:textId="735BAF26" w:rsidR="00855E75" w:rsidRDefault="004C001B" w:rsidP="00B62C9A">
            <w:pPr>
              <w:jc w:val="both"/>
              <w:rPr>
                <w:rFonts w:ascii="Arial" w:hAnsi="Arial" w:cs="Arial"/>
                <w:bCs/>
              </w:rPr>
            </w:pPr>
            <w:r w:rsidRPr="00855E75">
              <w:rPr>
                <w:rFonts w:ascii="Arial" w:hAnsi="Arial" w:cs="Arial"/>
                <w:b/>
              </w:rPr>
              <w:t>Gospodarski subjekt</w:t>
            </w:r>
            <w:r w:rsidR="00307D4E" w:rsidRPr="00855E75">
              <w:rPr>
                <w:rFonts w:ascii="Arial" w:hAnsi="Arial" w:cs="Arial"/>
                <w:b/>
              </w:rPr>
              <w:t xml:space="preserve"> </w:t>
            </w:r>
            <w:r w:rsidRPr="00855E75">
              <w:rPr>
                <w:rFonts w:ascii="Arial" w:hAnsi="Arial" w:cs="Arial"/>
                <w:b/>
              </w:rPr>
              <w:t xml:space="preserve">je </w:t>
            </w:r>
            <w:r w:rsidR="00E66303" w:rsidRPr="00855E75">
              <w:rPr>
                <w:rFonts w:ascii="Arial" w:hAnsi="Arial" w:cs="Arial"/>
                <w:b/>
              </w:rPr>
              <w:t xml:space="preserve">v zadnjih </w:t>
            </w:r>
            <w:r w:rsidR="007E2C11">
              <w:rPr>
                <w:rFonts w:ascii="Arial" w:hAnsi="Arial" w:cs="Arial"/>
                <w:b/>
              </w:rPr>
              <w:t>petih (5) letih</w:t>
            </w:r>
            <w:r w:rsidR="0009262D" w:rsidRPr="00855E75">
              <w:rPr>
                <w:rFonts w:ascii="Arial" w:hAnsi="Arial" w:cs="Arial"/>
                <w:b/>
              </w:rPr>
              <w:t xml:space="preserve"> pred rokom za oddajo ponudb </w:t>
            </w:r>
            <w:r w:rsidR="00B62C9A" w:rsidRPr="007E2C11">
              <w:rPr>
                <w:rFonts w:ascii="Arial" w:hAnsi="Arial" w:cs="Arial"/>
                <w:b/>
              </w:rPr>
              <w:t>uspešno izv</w:t>
            </w:r>
            <w:r w:rsidR="00AA54E3">
              <w:rPr>
                <w:rFonts w:ascii="Arial" w:hAnsi="Arial" w:cs="Arial"/>
                <w:b/>
              </w:rPr>
              <w:t xml:space="preserve">ajal </w:t>
            </w:r>
            <w:r w:rsidR="00A61B3C">
              <w:rPr>
                <w:rFonts w:ascii="Arial" w:hAnsi="Arial" w:cs="Arial"/>
                <w:b/>
              </w:rPr>
              <w:t xml:space="preserve">storitev </w:t>
            </w:r>
            <w:r w:rsidR="00B62C9A" w:rsidRPr="007E2C11">
              <w:rPr>
                <w:rFonts w:ascii="Arial" w:hAnsi="Arial" w:cs="Arial"/>
                <w:b/>
              </w:rPr>
              <w:t>upravljanj</w:t>
            </w:r>
            <w:r w:rsidR="00A61B3C">
              <w:rPr>
                <w:rFonts w:ascii="Arial" w:hAnsi="Arial" w:cs="Arial"/>
                <w:b/>
              </w:rPr>
              <w:t xml:space="preserve">a najmanj </w:t>
            </w:r>
            <w:r w:rsidR="007E2C11" w:rsidRPr="007E2C11">
              <w:rPr>
                <w:rFonts w:ascii="Arial" w:hAnsi="Arial" w:cs="Arial"/>
                <w:b/>
              </w:rPr>
              <w:t>dvajset</w:t>
            </w:r>
            <w:r w:rsidR="00A61B3C">
              <w:rPr>
                <w:rFonts w:ascii="Arial" w:hAnsi="Arial" w:cs="Arial"/>
                <w:b/>
              </w:rPr>
              <w:t>ih</w:t>
            </w:r>
            <w:r w:rsidR="007E2C11" w:rsidRPr="007E2C11">
              <w:rPr>
                <w:rFonts w:ascii="Arial" w:hAnsi="Arial" w:cs="Arial"/>
                <w:b/>
              </w:rPr>
              <w:t xml:space="preserve"> (20)</w:t>
            </w:r>
            <w:r w:rsidR="00B62C9A" w:rsidRPr="007E2C11">
              <w:rPr>
                <w:rFonts w:ascii="Arial" w:hAnsi="Arial" w:cs="Arial"/>
                <w:b/>
              </w:rPr>
              <w:t xml:space="preserve"> večstanovanjskih stavb,</w:t>
            </w:r>
            <w:r w:rsidR="009516B9">
              <w:rPr>
                <w:rFonts w:ascii="Arial" w:hAnsi="Arial" w:cs="Arial"/>
                <w:b/>
              </w:rPr>
              <w:t xml:space="preserve"> pri čemer je imela vsaka od te</w:t>
            </w:r>
            <w:r w:rsidR="00322BCE">
              <w:rPr>
                <w:rFonts w:ascii="Arial" w:hAnsi="Arial" w:cs="Arial"/>
                <w:b/>
              </w:rPr>
              <w:t>h</w:t>
            </w:r>
            <w:r w:rsidR="009516B9">
              <w:rPr>
                <w:rFonts w:ascii="Arial" w:hAnsi="Arial" w:cs="Arial"/>
                <w:b/>
              </w:rPr>
              <w:t xml:space="preserve"> stavb vsaj 20 stanovanj.</w:t>
            </w:r>
            <w:r w:rsidR="00B62C9A" w:rsidRPr="007E2C11">
              <w:rPr>
                <w:rFonts w:ascii="Arial" w:hAnsi="Arial" w:cs="Arial"/>
                <w:b/>
              </w:rPr>
              <w:t xml:space="preserve"> </w:t>
            </w:r>
          </w:p>
          <w:p w14:paraId="2F90B159" w14:textId="49C5476E" w:rsidR="00826822" w:rsidRPr="00322BCE" w:rsidRDefault="00810E60" w:rsidP="00322BCE">
            <w:pPr>
              <w:jc w:val="both"/>
              <w:rPr>
                <w:rFonts w:ascii="Arial" w:hAnsi="Arial" w:cs="Arial"/>
              </w:rPr>
            </w:pPr>
            <w:r>
              <w:rPr>
                <w:rFonts w:ascii="Arial" w:hAnsi="Arial" w:cs="Arial"/>
              </w:rPr>
              <w:t>OPOMBA</w:t>
            </w:r>
            <w:r w:rsidR="00322BCE">
              <w:rPr>
                <w:rFonts w:ascii="Arial" w:hAnsi="Arial" w:cs="Arial"/>
              </w:rPr>
              <w:t xml:space="preserve">: Za </w:t>
            </w:r>
            <w:r w:rsidR="005F0E7F">
              <w:rPr>
                <w:rFonts w:ascii="Arial" w:hAnsi="Arial" w:cs="Arial"/>
              </w:rPr>
              <w:t xml:space="preserve">eno </w:t>
            </w:r>
            <w:r w:rsidR="0000771F">
              <w:rPr>
                <w:rFonts w:ascii="Arial" w:hAnsi="Arial" w:cs="Arial"/>
              </w:rPr>
              <w:t>več</w:t>
            </w:r>
            <w:r w:rsidR="005F0E7F">
              <w:rPr>
                <w:rFonts w:ascii="Arial" w:hAnsi="Arial" w:cs="Arial"/>
              </w:rPr>
              <w:t xml:space="preserve">stanovanjsko </w:t>
            </w:r>
            <w:r w:rsidR="00322BCE">
              <w:rPr>
                <w:rFonts w:ascii="Arial" w:hAnsi="Arial" w:cs="Arial"/>
              </w:rPr>
              <w:t xml:space="preserve">stavbo šteje </w:t>
            </w:r>
            <w:r w:rsidR="005F0E7F">
              <w:rPr>
                <w:rFonts w:ascii="Arial" w:hAnsi="Arial" w:cs="Arial"/>
              </w:rPr>
              <w:t xml:space="preserve">objekt, ki ima idenfitikacijsko oznako nepremičnine </w:t>
            </w:r>
            <w:r w:rsidR="0000771F">
              <w:rPr>
                <w:rFonts w:ascii="Arial" w:hAnsi="Arial" w:cs="Arial"/>
              </w:rPr>
              <w:t xml:space="preserve">- </w:t>
            </w:r>
            <w:r w:rsidR="00BE09BE">
              <w:rPr>
                <w:rFonts w:ascii="Arial" w:hAnsi="Arial" w:cs="Arial"/>
              </w:rPr>
              <w:t xml:space="preserve">GURS oznako </w:t>
            </w:r>
            <w:r w:rsidR="005F0E7F">
              <w:rPr>
                <w:rFonts w:ascii="Arial" w:hAnsi="Arial" w:cs="Arial"/>
              </w:rPr>
              <w:t>stavbe</w:t>
            </w:r>
            <w:r w:rsidR="00BE09BE">
              <w:rPr>
                <w:rFonts w:ascii="Arial" w:hAnsi="Arial" w:cs="Arial"/>
              </w:rPr>
              <w:t>.</w:t>
            </w:r>
          </w:p>
        </w:tc>
        <w:tc>
          <w:tcPr>
            <w:tcW w:w="4828" w:type="dxa"/>
            <w:tcBorders>
              <w:left w:val="single" w:sz="4" w:space="0" w:color="auto"/>
            </w:tcBorders>
          </w:tcPr>
          <w:p w14:paraId="5CF05F93" w14:textId="77777777" w:rsidR="004C001B" w:rsidRPr="00A773F9" w:rsidRDefault="002708AE" w:rsidP="0069101E">
            <w:pPr>
              <w:jc w:val="both"/>
              <w:rPr>
                <w:rFonts w:ascii="Arial" w:hAnsi="Arial" w:cs="Arial"/>
              </w:rPr>
            </w:pPr>
            <w:r w:rsidRPr="00A773F9">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BCD0A80" w14:textId="77777777" w:rsidR="00061DD1" w:rsidRDefault="004C001B" w:rsidP="008E44C5">
            <w:pPr>
              <w:jc w:val="both"/>
              <w:rPr>
                <w:rFonts w:ascii="Arial" w:hAnsi="Arial" w:cs="Arial"/>
              </w:rPr>
            </w:pPr>
            <w:r w:rsidRPr="00A773F9">
              <w:rPr>
                <w:rFonts w:ascii="Arial" w:hAnsi="Arial" w:cs="Arial"/>
                <w:u w:val="single"/>
              </w:rPr>
              <w:t>Dokazil</w:t>
            </w:r>
            <w:r w:rsidR="00583548">
              <w:rPr>
                <w:rFonts w:ascii="Arial" w:hAnsi="Arial" w:cs="Arial"/>
                <w:u w:val="single"/>
              </w:rPr>
              <w:t>a</w:t>
            </w:r>
            <w:r w:rsidR="008E44C5" w:rsidRPr="00A773F9">
              <w:rPr>
                <w:rFonts w:ascii="Arial" w:hAnsi="Arial" w:cs="Arial"/>
                <w:u w:val="single"/>
              </w:rPr>
              <w:t>:</w:t>
            </w:r>
          </w:p>
          <w:p w14:paraId="36A26D41" w14:textId="77777777" w:rsidR="00061DD1" w:rsidRDefault="00583548" w:rsidP="00061DD1">
            <w:pPr>
              <w:pStyle w:val="Odstavekseznama"/>
              <w:numPr>
                <w:ilvl w:val="0"/>
                <w:numId w:val="13"/>
              </w:numPr>
              <w:jc w:val="both"/>
              <w:rPr>
                <w:rFonts w:ascii="Arial" w:hAnsi="Arial" w:cs="Arial"/>
              </w:rPr>
            </w:pPr>
            <w:r w:rsidRPr="00061DD1">
              <w:rPr>
                <w:rFonts w:ascii="Arial" w:hAnsi="Arial" w:cs="Arial"/>
              </w:rPr>
              <w:t>izpolnjen ESPD obrazec (tudi za podizvajalce in subjekte, katerih zmogljivosti namerava uporabiti ponudnik v skladu z 81. členom ZJN-3)</w:t>
            </w:r>
            <w:r w:rsidR="00061DD1" w:rsidRPr="00061DD1">
              <w:rPr>
                <w:rFonts w:ascii="Arial" w:hAnsi="Arial" w:cs="Arial"/>
              </w:rPr>
              <w:t xml:space="preserve"> in</w:t>
            </w:r>
          </w:p>
          <w:p w14:paraId="0C8F65BE" w14:textId="01FB2EE2" w:rsidR="00203320" w:rsidRPr="00061DD1" w:rsidRDefault="00156991" w:rsidP="00061DD1">
            <w:pPr>
              <w:pStyle w:val="Odstavekseznama"/>
              <w:numPr>
                <w:ilvl w:val="0"/>
                <w:numId w:val="13"/>
              </w:numPr>
              <w:jc w:val="both"/>
              <w:rPr>
                <w:rFonts w:ascii="Arial" w:hAnsi="Arial" w:cs="Arial"/>
              </w:rPr>
            </w:pPr>
            <w:r w:rsidRPr="00061DD1">
              <w:rPr>
                <w:rFonts w:ascii="Arial" w:hAnsi="Arial" w:cs="Arial"/>
              </w:rPr>
              <w:t>z</w:t>
            </w:r>
            <w:r w:rsidR="008E44C5" w:rsidRPr="00061DD1">
              <w:rPr>
                <w:rFonts w:ascii="Arial" w:hAnsi="Arial" w:cs="Arial"/>
              </w:rPr>
              <w:t>a vsak</w:t>
            </w:r>
            <w:r w:rsidR="00B37D6B" w:rsidRPr="00061DD1">
              <w:rPr>
                <w:rFonts w:ascii="Arial" w:hAnsi="Arial" w:cs="Arial"/>
              </w:rPr>
              <w:t>o</w:t>
            </w:r>
            <w:r w:rsidR="008E44C5" w:rsidRPr="00061DD1">
              <w:rPr>
                <w:rFonts w:ascii="Arial" w:hAnsi="Arial" w:cs="Arial"/>
              </w:rPr>
              <w:t xml:space="preserve"> </w:t>
            </w:r>
            <w:r w:rsidR="007E2C11">
              <w:rPr>
                <w:rFonts w:ascii="Arial" w:hAnsi="Arial" w:cs="Arial"/>
              </w:rPr>
              <w:t>storitev/</w:t>
            </w:r>
            <w:r w:rsidR="00B37D6B" w:rsidRPr="00061DD1">
              <w:rPr>
                <w:rFonts w:ascii="Arial" w:hAnsi="Arial" w:cs="Arial"/>
              </w:rPr>
              <w:t>pogodbo</w:t>
            </w:r>
            <w:r w:rsidR="008E44C5" w:rsidRPr="00061DD1">
              <w:rPr>
                <w:rFonts w:ascii="Arial" w:hAnsi="Arial" w:cs="Arial"/>
              </w:rPr>
              <w:t xml:space="preserve"> i</w:t>
            </w:r>
            <w:r w:rsidR="002708AE" w:rsidRPr="00061DD1">
              <w:rPr>
                <w:rFonts w:ascii="Arial" w:hAnsi="Arial" w:cs="Arial"/>
              </w:rPr>
              <w:t xml:space="preserve">zpolnjen obrazec »Referenčno potrdilo za </w:t>
            </w:r>
            <w:r w:rsidR="002708AE" w:rsidRPr="00061DD1">
              <w:rPr>
                <w:rFonts w:ascii="Arial" w:hAnsi="Arial" w:cs="Arial"/>
              </w:rPr>
              <w:lastRenderedPageBreak/>
              <w:t>gospodarski subjekt«</w:t>
            </w:r>
            <w:r w:rsidR="008E44C5" w:rsidRPr="00061DD1">
              <w:rPr>
                <w:rFonts w:ascii="Arial" w:hAnsi="Arial" w:cs="Arial"/>
              </w:rPr>
              <w:t>,</w:t>
            </w:r>
            <w:r w:rsidR="00203320" w:rsidRPr="00061DD1">
              <w:rPr>
                <w:rFonts w:ascii="Arial" w:hAnsi="Arial" w:cs="Arial"/>
              </w:rPr>
              <w:t xml:space="preserve"> potrjen s strani naročnika referenčnega posla.</w:t>
            </w:r>
          </w:p>
          <w:p w14:paraId="2D2E4D5E" w14:textId="10462A03" w:rsidR="00307D4E" w:rsidRPr="00A773F9" w:rsidRDefault="00307D4E" w:rsidP="00203320">
            <w:pPr>
              <w:jc w:val="both"/>
              <w:rPr>
                <w:rFonts w:ascii="Arial" w:hAnsi="Arial" w:cs="Arial"/>
              </w:rPr>
            </w:pPr>
          </w:p>
        </w:tc>
      </w:tr>
      <w:tr w:rsidR="00BB0CF5" w:rsidRPr="00D70033" w14:paraId="4220EE6C" w14:textId="77777777" w:rsidTr="0090114F">
        <w:trPr>
          <w:jc w:val="center"/>
        </w:trPr>
        <w:tc>
          <w:tcPr>
            <w:tcW w:w="9648" w:type="dxa"/>
            <w:gridSpan w:val="2"/>
          </w:tcPr>
          <w:p w14:paraId="36C967D0" w14:textId="7A474712" w:rsidR="00E96483" w:rsidRPr="0090114F" w:rsidRDefault="00BB0CF5" w:rsidP="0090114F">
            <w:pPr>
              <w:pStyle w:val="Odstavekseznama"/>
              <w:numPr>
                <w:ilvl w:val="2"/>
                <w:numId w:val="10"/>
              </w:numPr>
              <w:spacing w:before="240"/>
              <w:rPr>
                <w:rFonts w:ascii="Arial" w:hAnsi="Arial" w:cs="Arial"/>
                <w:b/>
                <w:color w:val="00B846"/>
              </w:rPr>
            </w:pPr>
            <w:bookmarkStart w:id="3" w:name="_Hlk197952087"/>
            <w:r w:rsidRPr="00A773F9">
              <w:rPr>
                <w:rFonts w:ascii="Arial" w:hAnsi="Arial" w:cs="Arial"/>
                <w:b/>
                <w:color w:val="00B846"/>
              </w:rPr>
              <w:lastRenderedPageBreak/>
              <w:t xml:space="preserve">Kadrovski pogoji oziroma sposobnost </w:t>
            </w:r>
            <w:bookmarkEnd w:id="3"/>
          </w:p>
          <w:tbl>
            <w:tblPr>
              <w:tblW w:w="9756" w:type="dxa"/>
              <w:jc w:val="center"/>
              <w:tblLayout w:type="fixed"/>
              <w:tblLook w:val="04A0" w:firstRow="1" w:lastRow="0" w:firstColumn="1" w:lastColumn="0" w:noHBand="0" w:noVBand="1"/>
            </w:tblPr>
            <w:tblGrid>
              <w:gridCol w:w="4928"/>
              <w:gridCol w:w="4828"/>
            </w:tblGrid>
            <w:tr w:rsidR="0090114F" w:rsidRPr="00A773F9" w14:paraId="52F3DEB7" w14:textId="77777777" w:rsidTr="00034B77">
              <w:trPr>
                <w:jc w:val="center"/>
              </w:trPr>
              <w:tc>
                <w:tcPr>
                  <w:tcW w:w="9756" w:type="dxa"/>
                  <w:gridSpan w:val="2"/>
                </w:tcPr>
                <w:p w14:paraId="378A628F" w14:textId="77777777" w:rsidR="0090114F" w:rsidRPr="00A773F9" w:rsidRDefault="0090114F" w:rsidP="0090114F">
                  <w:pPr>
                    <w:jc w:val="both"/>
                    <w:rPr>
                      <w:rFonts w:ascii="Arial" w:hAnsi="Arial" w:cs="Arial"/>
                    </w:rPr>
                  </w:pPr>
                </w:p>
              </w:tc>
            </w:tr>
            <w:tr w:rsidR="0090114F" w:rsidRPr="00A773F9" w14:paraId="35D35EC8" w14:textId="77777777" w:rsidTr="00034B77">
              <w:trPr>
                <w:jc w:val="center"/>
              </w:trPr>
              <w:tc>
                <w:tcPr>
                  <w:tcW w:w="4928" w:type="dxa"/>
                  <w:tcBorders>
                    <w:right w:val="single" w:sz="4" w:space="0" w:color="auto"/>
                  </w:tcBorders>
                </w:tcPr>
                <w:p w14:paraId="3902D518" w14:textId="77777777" w:rsidR="007E2C11" w:rsidRDefault="00307D4E" w:rsidP="00307D4E">
                  <w:pPr>
                    <w:jc w:val="both"/>
                    <w:rPr>
                      <w:rFonts w:ascii="Arial" w:hAnsi="Arial" w:cs="Arial"/>
                      <w:b/>
                      <w:bCs/>
                    </w:rPr>
                  </w:pPr>
                  <w:r>
                    <w:rPr>
                      <w:rFonts w:ascii="Arial" w:hAnsi="Arial" w:cs="Arial"/>
                      <w:b/>
                      <w:bCs/>
                    </w:rPr>
                    <w:t>Gospodarski subjekt zaposluje vsaj</w:t>
                  </w:r>
                  <w:r w:rsidR="007E2C11">
                    <w:rPr>
                      <w:rFonts w:ascii="Arial" w:hAnsi="Arial" w:cs="Arial"/>
                      <w:b/>
                      <w:bCs/>
                    </w:rPr>
                    <w:t>:</w:t>
                  </w:r>
                </w:p>
                <w:p w14:paraId="7B0402D2" w14:textId="72857410" w:rsidR="007E2C11" w:rsidRPr="00B13552" w:rsidRDefault="00391DE3" w:rsidP="007E2C11">
                  <w:pPr>
                    <w:pStyle w:val="Odstavekseznama"/>
                    <w:numPr>
                      <w:ilvl w:val="0"/>
                      <w:numId w:val="13"/>
                    </w:numPr>
                    <w:jc w:val="both"/>
                    <w:rPr>
                      <w:rFonts w:ascii="Arial" w:hAnsi="Arial" w:cs="Arial"/>
                    </w:rPr>
                  </w:pPr>
                  <w:r w:rsidRPr="00B13552">
                    <w:rPr>
                      <w:rFonts w:ascii="Arial" w:hAnsi="Arial" w:cs="Arial"/>
                    </w:rPr>
                    <w:t xml:space="preserve">eno (1) </w:t>
                  </w:r>
                  <w:r w:rsidR="007E2C11" w:rsidRPr="00B13552">
                    <w:rPr>
                      <w:rFonts w:ascii="Arial" w:hAnsi="Arial" w:cs="Arial"/>
                    </w:rPr>
                    <w:t>oseb</w:t>
                  </w:r>
                  <w:r w:rsidRPr="00B13552">
                    <w:rPr>
                      <w:rFonts w:ascii="Arial" w:hAnsi="Arial" w:cs="Arial"/>
                    </w:rPr>
                    <w:t>o</w:t>
                  </w:r>
                  <w:r w:rsidR="007E2C11" w:rsidRPr="00B13552">
                    <w:rPr>
                      <w:rFonts w:ascii="Arial" w:hAnsi="Arial" w:cs="Arial"/>
                    </w:rPr>
                    <w:t xml:space="preserve"> z izobrazbo ekonomske smeri </w:t>
                  </w:r>
                  <w:r w:rsidR="00C87E8D" w:rsidRPr="00B13552">
                    <w:rPr>
                      <w:rFonts w:ascii="Arial" w:hAnsi="Arial" w:cs="Arial"/>
                    </w:rPr>
                    <w:t>(e</w:t>
                  </w:r>
                  <w:r w:rsidR="00322BCE" w:rsidRPr="00B13552">
                    <w:rPr>
                      <w:rFonts w:ascii="Arial" w:hAnsi="Arial" w:cs="Arial"/>
                    </w:rPr>
                    <w:t>k</w:t>
                  </w:r>
                  <w:r w:rsidR="00C87E8D" w:rsidRPr="00B13552">
                    <w:rPr>
                      <w:rFonts w:ascii="Arial" w:hAnsi="Arial" w:cs="Arial"/>
                    </w:rPr>
                    <w:t xml:space="preserve">onomist) </w:t>
                  </w:r>
                  <w:r w:rsidR="007E2C11" w:rsidRPr="00B13552">
                    <w:rPr>
                      <w:rFonts w:ascii="Arial" w:hAnsi="Arial" w:cs="Arial"/>
                    </w:rPr>
                    <w:t>najmanj V</w:t>
                  </w:r>
                  <w:r w:rsidR="00256173" w:rsidRPr="00B13552">
                    <w:rPr>
                      <w:rFonts w:ascii="Arial" w:hAnsi="Arial" w:cs="Arial"/>
                    </w:rPr>
                    <w:t>I</w:t>
                  </w:r>
                  <w:r w:rsidR="007E2C11" w:rsidRPr="00B13552">
                    <w:rPr>
                      <w:rFonts w:ascii="Arial" w:hAnsi="Arial" w:cs="Arial"/>
                    </w:rPr>
                    <w:t>. stopnj</w:t>
                  </w:r>
                  <w:r w:rsidR="00256173" w:rsidRPr="00B13552">
                    <w:rPr>
                      <w:rFonts w:ascii="Arial" w:hAnsi="Arial" w:cs="Arial"/>
                    </w:rPr>
                    <w:t>e</w:t>
                  </w:r>
                  <w:r w:rsidR="004A57C3" w:rsidRPr="00B13552">
                    <w:rPr>
                      <w:rFonts w:ascii="Arial" w:hAnsi="Arial" w:cs="Arial"/>
                    </w:rPr>
                    <w:t>,</w:t>
                  </w:r>
                  <w:r w:rsidR="007E2C11" w:rsidRPr="00B13552">
                    <w:rPr>
                      <w:rFonts w:ascii="Arial" w:hAnsi="Arial" w:cs="Arial"/>
                    </w:rPr>
                    <w:t xml:space="preserve"> </w:t>
                  </w:r>
                </w:p>
                <w:p w14:paraId="63ED290C" w14:textId="11E306F0" w:rsidR="007E2C11" w:rsidRPr="00B13552" w:rsidRDefault="00A54D31" w:rsidP="007E2C11">
                  <w:pPr>
                    <w:pStyle w:val="Odstavekseznama"/>
                    <w:numPr>
                      <w:ilvl w:val="0"/>
                      <w:numId w:val="13"/>
                    </w:numPr>
                    <w:jc w:val="both"/>
                    <w:rPr>
                      <w:rFonts w:ascii="Arial" w:hAnsi="Arial" w:cs="Arial"/>
                    </w:rPr>
                  </w:pPr>
                  <w:r w:rsidRPr="00B13552">
                    <w:rPr>
                      <w:rFonts w:ascii="Arial" w:hAnsi="Arial" w:cs="Arial"/>
                    </w:rPr>
                    <w:t xml:space="preserve">eno (1) </w:t>
                  </w:r>
                  <w:r w:rsidR="007E2C11" w:rsidRPr="00B13552">
                    <w:rPr>
                      <w:rFonts w:ascii="Arial" w:hAnsi="Arial" w:cs="Arial"/>
                    </w:rPr>
                    <w:t>oseb</w:t>
                  </w:r>
                  <w:r w:rsidR="00465364">
                    <w:rPr>
                      <w:rFonts w:ascii="Arial" w:hAnsi="Arial" w:cs="Arial"/>
                    </w:rPr>
                    <w:t>o</w:t>
                  </w:r>
                  <w:r w:rsidR="007E2C11" w:rsidRPr="00B13552">
                    <w:rPr>
                      <w:rFonts w:ascii="Arial" w:hAnsi="Arial" w:cs="Arial"/>
                    </w:rPr>
                    <w:t xml:space="preserve"> z izobrazbo pravne smeri</w:t>
                  </w:r>
                  <w:r w:rsidR="00C87E8D" w:rsidRPr="00B13552">
                    <w:rPr>
                      <w:rFonts w:ascii="Arial" w:hAnsi="Arial" w:cs="Arial"/>
                    </w:rPr>
                    <w:t xml:space="preserve"> (pravnik)</w:t>
                  </w:r>
                  <w:r w:rsidR="007E2C11" w:rsidRPr="00B13552">
                    <w:rPr>
                      <w:rFonts w:ascii="Arial" w:hAnsi="Arial" w:cs="Arial"/>
                    </w:rPr>
                    <w:t xml:space="preserve"> najmanj VI. stopnj</w:t>
                  </w:r>
                  <w:r w:rsidRPr="00B13552">
                    <w:rPr>
                      <w:rFonts w:ascii="Arial" w:hAnsi="Arial" w:cs="Arial"/>
                    </w:rPr>
                    <w:t>e</w:t>
                  </w:r>
                  <w:r w:rsidR="004A57C3" w:rsidRPr="00B13552">
                    <w:rPr>
                      <w:rFonts w:ascii="Arial" w:hAnsi="Arial" w:cs="Arial"/>
                    </w:rPr>
                    <w:t>,</w:t>
                  </w:r>
                </w:p>
                <w:p w14:paraId="77C56C7B" w14:textId="527677B2" w:rsidR="0090114F" w:rsidRPr="002C15FE" w:rsidRDefault="00831203" w:rsidP="007E2C11">
                  <w:pPr>
                    <w:pStyle w:val="Odstavekseznama"/>
                    <w:numPr>
                      <w:ilvl w:val="0"/>
                      <w:numId w:val="13"/>
                    </w:numPr>
                    <w:jc w:val="both"/>
                    <w:rPr>
                      <w:rFonts w:ascii="Arial" w:hAnsi="Arial" w:cs="Arial"/>
                    </w:rPr>
                  </w:pPr>
                  <w:r w:rsidRPr="00B13552">
                    <w:rPr>
                      <w:rFonts w:ascii="Arial" w:hAnsi="Arial" w:cs="Arial"/>
                    </w:rPr>
                    <w:t xml:space="preserve">najmanj štiri (4) </w:t>
                  </w:r>
                  <w:r w:rsidR="007E2C11" w:rsidRPr="00B13552">
                    <w:rPr>
                      <w:rFonts w:ascii="Arial" w:hAnsi="Arial" w:cs="Arial"/>
                    </w:rPr>
                    <w:t>oseb</w:t>
                  </w:r>
                  <w:r w:rsidRPr="00B13552">
                    <w:rPr>
                      <w:rFonts w:ascii="Arial" w:hAnsi="Arial" w:cs="Arial"/>
                    </w:rPr>
                    <w:t>e</w:t>
                  </w:r>
                  <w:r w:rsidR="007E2C11" w:rsidRPr="00B13552">
                    <w:rPr>
                      <w:rFonts w:ascii="Arial" w:hAnsi="Arial" w:cs="Arial"/>
                    </w:rPr>
                    <w:t xml:space="preserve"> z izobrazbo tehnične smeri</w:t>
                  </w:r>
                  <w:r w:rsidR="00C464A5" w:rsidRPr="00B13552">
                    <w:rPr>
                      <w:rFonts w:ascii="Arial" w:hAnsi="Arial" w:cs="Arial"/>
                    </w:rPr>
                    <w:t xml:space="preserve"> najmanj </w:t>
                  </w:r>
                  <w:r w:rsidR="008841BF" w:rsidRPr="00B13552">
                    <w:rPr>
                      <w:rFonts w:ascii="Arial" w:hAnsi="Arial" w:cs="Arial"/>
                    </w:rPr>
                    <w:t>V</w:t>
                  </w:r>
                  <w:r w:rsidR="00C464A5" w:rsidRPr="00B13552">
                    <w:rPr>
                      <w:rFonts w:ascii="Arial" w:hAnsi="Arial" w:cs="Arial"/>
                    </w:rPr>
                    <w:t>. stopnje</w:t>
                  </w:r>
                  <w:r w:rsidR="007E2C11" w:rsidRPr="00B13552">
                    <w:rPr>
                      <w:rFonts w:ascii="Arial" w:hAnsi="Arial" w:cs="Arial"/>
                    </w:rPr>
                    <w:t xml:space="preserve"> </w:t>
                  </w:r>
                  <w:r w:rsidR="00C464A5" w:rsidRPr="00B13552">
                    <w:rPr>
                      <w:rFonts w:ascii="Arial" w:hAnsi="Arial" w:cs="Arial"/>
                    </w:rPr>
                    <w:t xml:space="preserve">in najmanj </w:t>
                  </w:r>
                  <w:r w:rsidR="008841BF" w:rsidRPr="00B13552">
                    <w:rPr>
                      <w:rFonts w:ascii="Arial" w:hAnsi="Arial" w:cs="Arial"/>
                    </w:rPr>
                    <w:t xml:space="preserve">eno (1) osebo z izobrazbo tehnične smeri najmanj VI. </w:t>
                  </w:r>
                  <w:r w:rsidR="008841BF" w:rsidRPr="00F76B78">
                    <w:rPr>
                      <w:rFonts w:ascii="Arial" w:hAnsi="Arial" w:cs="Arial"/>
                    </w:rPr>
                    <w:t>stopnje</w:t>
                  </w:r>
                  <w:r w:rsidR="00C87E8D" w:rsidRPr="00F76B78">
                    <w:rPr>
                      <w:rFonts w:ascii="Arial" w:hAnsi="Arial" w:cs="Arial"/>
                    </w:rPr>
                    <w:t xml:space="preserve"> (operativni upravnik</w:t>
                  </w:r>
                  <w:r w:rsidR="00C87E8D" w:rsidRPr="002C15FE">
                    <w:rPr>
                      <w:rFonts w:ascii="Arial" w:hAnsi="Arial" w:cs="Arial"/>
                    </w:rPr>
                    <w:t>)</w:t>
                  </w:r>
                  <w:r w:rsidR="00391DE3" w:rsidRPr="002C15FE">
                    <w:rPr>
                      <w:rFonts w:ascii="Arial" w:hAnsi="Arial" w:cs="Arial"/>
                    </w:rPr>
                    <w:t>.</w:t>
                  </w:r>
                </w:p>
                <w:p w14:paraId="6F7FF960" w14:textId="77777777" w:rsidR="002D51E0" w:rsidRPr="00C55449" w:rsidRDefault="002D51E0" w:rsidP="002D51E0">
                  <w:pPr>
                    <w:jc w:val="both"/>
                    <w:rPr>
                      <w:rFonts w:ascii="Arial" w:hAnsi="Arial" w:cs="Arial"/>
                    </w:rPr>
                  </w:pPr>
                </w:p>
                <w:p w14:paraId="30BE0F72" w14:textId="77777777" w:rsidR="002D51E0" w:rsidRPr="00C55449" w:rsidRDefault="002D51E0" w:rsidP="002D51E0">
                  <w:pPr>
                    <w:jc w:val="both"/>
                    <w:rPr>
                      <w:rFonts w:ascii="Arial" w:hAnsi="Arial" w:cs="Arial"/>
                    </w:rPr>
                  </w:pPr>
                </w:p>
                <w:p w14:paraId="5BA03D12" w14:textId="77777777" w:rsidR="002D51E0" w:rsidRPr="00C55449" w:rsidRDefault="002D51E0" w:rsidP="002D51E0">
                  <w:pPr>
                    <w:jc w:val="both"/>
                    <w:rPr>
                      <w:rFonts w:ascii="Arial" w:hAnsi="Arial" w:cs="Arial"/>
                    </w:rPr>
                  </w:pPr>
                </w:p>
                <w:p w14:paraId="2D98E0F0" w14:textId="77777777" w:rsidR="002D51E0" w:rsidRPr="00C55449" w:rsidRDefault="002D51E0" w:rsidP="002D51E0">
                  <w:pPr>
                    <w:jc w:val="both"/>
                    <w:rPr>
                      <w:rFonts w:ascii="Arial" w:hAnsi="Arial" w:cs="Arial"/>
                    </w:rPr>
                  </w:pPr>
                </w:p>
                <w:p w14:paraId="2D376600" w14:textId="77777777" w:rsidR="002D51E0" w:rsidRPr="00F14136" w:rsidRDefault="002D51E0" w:rsidP="002D51E0">
                  <w:pPr>
                    <w:jc w:val="both"/>
                    <w:rPr>
                      <w:rFonts w:ascii="Arial" w:hAnsi="Arial" w:cs="Arial"/>
                    </w:rPr>
                  </w:pPr>
                </w:p>
                <w:p w14:paraId="3D11F207" w14:textId="4AB091A2" w:rsidR="002D51E0" w:rsidRPr="00F14136" w:rsidRDefault="002D51E0" w:rsidP="002D51E0">
                  <w:pPr>
                    <w:jc w:val="both"/>
                    <w:rPr>
                      <w:rFonts w:ascii="Arial" w:hAnsi="Arial" w:cs="Arial"/>
                    </w:rPr>
                  </w:pPr>
                  <w:r w:rsidRPr="00F14136">
                    <w:rPr>
                      <w:rFonts w:ascii="Arial" w:hAnsi="Arial" w:cs="Arial"/>
                    </w:rPr>
                    <w:t xml:space="preserve">Ponudnik mora </w:t>
                  </w:r>
                  <w:r w:rsidR="00F14136">
                    <w:rPr>
                      <w:rFonts w:ascii="Arial" w:hAnsi="Arial" w:cs="Arial"/>
                    </w:rPr>
                    <w:t xml:space="preserve">v obdobju izvajanja pogodbenih obveznosti </w:t>
                  </w:r>
                  <w:r w:rsidRPr="00F14136">
                    <w:rPr>
                      <w:rFonts w:ascii="Arial" w:hAnsi="Arial" w:cs="Arial"/>
                    </w:rPr>
                    <w:t>izvajanj</w:t>
                  </w:r>
                  <w:r w:rsidR="00F14136">
                    <w:rPr>
                      <w:rFonts w:ascii="Arial" w:hAnsi="Arial" w:cs="Arial"/>
                    </w:rPr>
                    <w:t>a</w:t>
                  </w:r>
                  <w:r w:rsidRPr="00F14136">
                    <w:rPr>
                      <w:rFonts w:ascii="Arial" w:hAnsi="Arial" w:cs="Arial"/>
                    </w:rPr>
                    <w:t xml:space="preserve"> storitev upravljanja in vzdrževanja stanovanj (in pripadajočih delov) na območju </w:t>
                  </w:r>
                  <w:r w:rsidR="00D16EB4" w:rsidRPr="00F14136">
                    <w:rPr>
                      <w:rFonts w:ascii="Arial" w:hAnsi="Arial" w:cs="Arial"/>
                    </w:rPr>
                    <w:t>Republike Slovenije zagotavljati najmanj enega operativnega upravnika na 400 stanovanj</w:t>
                  </w:r>
                  <w:r w:rsidR="00F10CA2" w:rsidRPr="00F14136">
                    <w:rPr>
                      <w:rFonts w:ascii="Arial" w:hAnsi="Arial" w:cs="Arial"/>
                    </w:rPr>
                    <w:t>.</w:t>
                  </w:r>
                </w:p>
                <w:p w14:paraId="121DBAFF" w14:textId="158879FA" w:rsidR="00F10CA2" w:rsidRPr="00F14136" w:rsidRDefault="00F10CA2" w:rsidP="002D51E0">
                  <w:pPr>
                    <w:jc w:val="both"/>
                    <w:rPr>
                      <w:rFonts w:ascii="Arial" w:hAnsi="Arial" w:cs="Arial"/>
                    </w:rPr>
                  </w:pPr>
                  <w:r w:rsidRPr="00F14136">
                    <w:rPr>
                      <w:rFonts w:ascii="Arial" w:hAnsi="Arial" w:cs="Arial"/>
                    </w:rPr>
                    <w:t>V nobenem primeru seštevek stanovanj</w:t>
                  </w:r>
                  <w:r w:rsidR="00CF4285" w:rsidRPr="00F14136">
                    <w:rPr>
                      <w:rFonts w:ascii="Arial" w:hAnsi="Arial" w:cs="Arial"/>
                    </w:rPr>
                    <w:t>, ki jih bo prevzel posamezni operativni upravnik</w:t>
                  </w:r>
                  <w:r w:rsidR="007E7579" w:rsidRPr="00F14136">
                    <w:rPr>
                      <w:rFonts w:ascii="Arial" w:hAnsi="Arial" w:cs="Arial"/>
                    </w:rPr>
                    <w:t xml:space="preserve">, </w:t>
                  </w:r>
                  <w:r w:rsidR="00AB5E14" w:rsidRPr="00F14136">
                    <w:rPr>
                      <w:rFonts w:ascii="Arial" w:hAnsi="Arial" w:cs="Arial"/>
                    </w:rPr>
                    <w:t>ki</w:t>
                  </w:r>
                  <w:r w:rsidR="007E7579" w:rsidRPr="00F14136">
                    <w:rPr>
                      <w:rFonts w:ascii="Arial" w:hAnsi="Arial" w:cs="Arial"/>
                    </w:rPr>
                    <w:t xml:space="preserve"> bo izvajal storitev upravljanja in vzdrževanja v posamezni ali v več regijah</w:t>
                  </w:r>
                  <w:r w:rsidR="00AB5E14" w:rsidRPr="00F14136">
                    <w:rPr>
                      <w:rFonts w:ascii="Arial" w:hAnsi="Arial" w:cs="Arial"/>
                    </w:rPr>
                    <w:t>,</w:t>
                  </w:r>
                  <w:r w:rsidR="007E7579" w:rsidRPr="00F14136">
                    <w:rPr>
                      <w:rFonts w:ascii="Arial" w:hAnsi="Arial" w:cs="Arial"/>
                    </w:rPr>
                    <w:t xml:space="preserve"> ne sme preseči 400 stanovanj.</w:t>
                  </w:r>
                </w:p>
                <w:p w14:paraId="43BEA1EE" w14:textId="28405D86" w:rsidR="00AB5E14" w:rsidRPr="00322BCE" w:rsidRDefault="00AB5E14" w:rsidP="00F14136">
                  <w:pPr>
                    <w:jc w:val="both"/>
                    <w:rPr>
                      <w:rFonts w:ascii="Arial" w:hAnsi="Arial" w:cs="Arial"/>
                    </w:rPr>
                  </w:pPr>
                  <w:r w:rsidRPr="00F14136">
                    <w:rPr>
                      <w:rFonts w:ascii="Arial" w:hAnsi="Arial" w:cs="Arial"/>
                    </w:rPr>
                    <w:t xml:space="preserve">V nobenem primeru seštevek stanovanj, ki jih bo prevzel posamezni </w:t>
                  </w:r>
                  <w:r w:rsidR="00C0176A" w:rsidRPr="00F14136">
                    <w:rPr>
                      <w:rFonts w:ascii="Arial" w:hAnsi="Arial" w:cs="Arial"/>
                    </w:rPr>
                    <w:t>e</w:t>
                  </w:r>
                  <w:r w:rsidR="005A1346" w:rsidRPr="00F14136">
                    <w:rPr>
                      <w:rFonts w:ascii="Arial" w:hAnsi="Arial" w:cs="Arial"/>
                    </w:rPr>
                    <w:t>k</w:t>
                  </w:r>
                  <w:r w:rsidR="00C0176A" w:rsidRPr="00F14136">
                    <w:rPr>
                      <w:rFonts w:ascii="Arial" w:hAnsi="Arial" w:cs="Arial"/>
                    </w:rPr>
                    <w:t>onomist ali pravnik</w:t>
                  </w:r>
                  <w:r w:rsidRPr="00F14136">
                    <w:rPr>
                      <w:rFonts w:ascii="Arial" w:hAnsi="Arial" w:cs="Arial"/>
                    </w:rPr>
                    <w:t xml:space="preserve"> v posamezni ali v več regijah, ne sme preseči </w:t>
                  </w:r>
                  <w:r w:rsidR="005A1346" w:rsidRPr="00F14136">
                    <w:rPr>
                      <w:rFonts w:ascii="Arial" w:hAnsi="Arial" w:cs="Arial"/>
                    </w:rPr>
                    <w:t>1.0</w:t>
                  </w:r>
                  <w:r w:rsidRPr="00F14136">
                    <w:rPr>
                      <w:rFonts w:ascii="Arial" w:hAnsi="Arial" w:cs="Arial"/>
                    </w:rPr>
                    <w:t>00 stanovanj.</w:t>
                  </w:r>
                </w:p>
                <w:p w14:paraId="6BDF9DD9" w14:textId="77777777" w:rsidR="0090114F" w:rsidRPr="00A773F9" w:rsidRDefault="0090114F" w:rsidP="0090114F">
                  <w:pPr>
                    <w:jc w:val="both"/>
                    <w:rPr>
                      <w:rFonts w:ascii="Arial" w:hAnsi="Arial" w:cs="Arial"/>
                    </w:rPr>
                  </w:pPr>
                </w:p>
              </w:tc>
              <w:tc>
                <w:tcPr>
                  <w:tcW w:w="4828" w:type="dxa"/>
                  <w:tcBorders>
                    <w:left w:val="single" w:sz="4" w:space="0" w:color="auto"/>
                  </w:tcBorders>
                </w:tcPr>
                <w:p w14:paraId="7CB76EB6" w14:textId="77777777" w:rsidR="0090114F" w:rsidRPr="00A773F9" w:rsidRDefault="0090114F" w:rsidP="0090114F">
                  <w:pPr>
                    <w:jc w:val="both"/>
                    <w:rPr>
                      <w:rFonts w:ascii="Arial" w:hAnsi="Arial" w:cs="Arial"/>
                      <w:u w:val="single"/>
                    </w:rPr>
                  </w:pPr>
                  <w:r w:rsidRPr="00A773F9">
                    <w:rPr>
                      <w:rFonts w:ascii="Arial" w:hAnsi="Arial" w:cs="Arial"/>
                    </w:rPr>
                    <w:lastRenderedPageBreak/>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68341974" w14:textId="43AAC1A7" w:rsidR="003D3A61" w:rsidRDefault="0090114F" w:rsidP="00515C5D">
                  <w:pPr>
                    <w:jc w:val="both"/>
                    <w:rPr>
                      <w:rFonts w:ascii="Arial" w:hAnsi="Arial" w:cs="Arial"/>
                      <w:u w:val="single"/>
                    </w:rPr>
                  </w:pPr>
                  <w:r w:rsidRPr="004346A2">
                    <w:rPr>
                      <w:rFonts w:ascii="Arial" w:hAnsi="Arial" w:cs="Arial"/>
                      <w:u w:val="single"/>
                    </w:rPr>
                    <w:t>Dokazil</w:t>
                  </w:r>
                  <w:r w:rsidR="007E2C11">
                    <w:rPr>
                      <w:rFonts w:ascii="Arial" w:hAnsi="Arial" w:cs="Arial"/>
                      <w:u w:val="single"/>
                    </w:rPr>
                    <w:t>o</w:t>
                  </w:r>
                  <w:r w:rsidRPr="004346A2">
                    <w:rPr>
                      <w:rFonts w:ascii="Arial" w:hAnsi="Arial" w:cs="Arial"/>
                      <w:u w:val="single"/>
                    </w:rPr>
                    <w:t>:</w:t>
                  </w:r>
                </w:p>
                <w:p w14:paraId="51E6EFC0" w14:textId="0B54756D" w:rsidR="003D3A61" w:rsidRPr="00322BCE" w:rsidRDefault="0090114F" w:rsidP="00515C5D">
                  <w:pPr>
                    <w:jc w:val="both"/>
                    <w:rPr>
                      <w:rFonts w:ascii="Arial" w:hAnsi="Arial" w:cs="Arial"/>
                    </w:rPr>
                  </w:pPr>
                  <w:r w:rsidRPr="00E21127">
                    <w:rPr>
                      <w:rFonts w:ascii="Arial" w:hAnsi="Arial" w:cs="Arial"/>
                    </w:rPr>
                    <w:t>izpolnjen ESPD obrazec (tudi za podizvajalce in subjekte, katerih zmogljivosti namerava uporabiti ponudnik v skladu z 81. členom ZJN-3)</w:t>
                  </w:r>
                  <w:r w:rsidR="00BC7EC8">
                    <w:rPr>
                      <w:rFonts w:ascii="Arial" w:hAnsi="Arial" w:cs="Arial"/>
                    </w:rPr>
                    <w:t xml:space="preserve"> </w:t>
                  </w:r>
                  <w:r w:rsidR="00BC7EC8" w:rsidRPr="00322BCE">
                    <w:rPr>
                      <w:rFonts w:ascii="Arial" w:hAnsi="Arial" w:cs="Arial"/>
                    </w:rPr>
                    <w:t>in</w:t>
                  </w:r>
                  <w:r w:rsidR="00A319F6">
                    <w:rPr>
                      <w:rFonts w:ascii="Arial" w:hAnsi="Arial" w:cs="Arial"/>
                    </w:rPr>
                    <w:t xml:space="preserve"> </w:t>
                  </w:r>
                  <w:r w:rsidR="00BC7EC8" w:rsidRPr="00322BCE">
                    <w:rPr>
                      <w:rFonts w:ascii="Arial" w:hAnsi="Arial" w:cs="Arial"/>
                    </w:rPr>
                    <w:t xml:space="preserve">seznam </w:t>
                  </w:r>
                  <w:r w:rsidR="00BF706F" w:rsidRPr="00322BCE">
                    <w:rPr>
                      <w:rFonts w:ascii="Arial" w:hAnsi="Arial" w:cs="Arial"/>
                    </w:rPr>
                    <w:t>kadrov z navedeno smerjo in stopnjo izobrazbe</w:t>
                  </w:r>
                  <w:r w:rsidR="00215CFF">
                    <w:rPr>
                      <w:rFonts w:ascii="Arial" w:hAnsi="Arial" w:cs="Arial"/>
                    </w:rPr>
                    <w:t xml:space="preserve"> (poimens</w:t>
                  </w:r>
                  <w:r w:rsidR="00224F33">
                    <w:rPr>
                      <w:rFonts w:ascii="Arial" w:hAnsi="Arial" w:cs="Arial"/>
                    </w:rPr>
                    <w:t>k</w:t>
                  </w:r>
                  <w:r w:rsidR="00215CFF">
                    <w:rPr>
                      <w:rFonts w:ascii="Arial" w:hAnsi="Arial" w:cs="Arial"/>
                    </w:rPr>
                    <w:t xml:space="preserve">i seznam bo </w:t>
                  </w:r>
                  <w:r w:rsidR="00224F33">
                    <w:rPr>
                      <w:rFonts w:ascii="Arial" w:hAnsi="Arial" w:cs="Arial"/>
                    </w:rPr>
                    <w:t xml:space="preserve">izbrani ponudnik predložil ob </w:t>
                  </w:r>
                  <w:r w:rsidR="00CC2883">
                    <w:rPr>
                      <w:rFonts w:ascii="Arial" w:hAnsi="Arial" w:cs="Arial"/>
                    </w:rPr>
                    <w:t>predložitvi finančnega zavarovanja</w:t>
                  </w:r>
                  <w:r w:rsidR="00EF6B51">
                    <w:rPr>
                      <w:rFonts w:ascii="Arial" w:hAnsi="Arial" w:cs="Arial"/>
                    </w:rPr>
                    <w:t xml:space="preserve"> </w:t>
                  </w:r>
                  <w:r w:rsidR="00EF6B51" w:rsidRPr="00EF6B51">
                    <w:rPr>
                      <w:rFonts w:ascii="Arial" w:hAnsi="Arial" w:cs="Arial"/>
                    </w:rPr>
                    <w:t>za dobro izvedbo pogodbenih obveznosti</w:t>
                  </w:r>
                  <w:r w:rsidR="00224F33">
                    <w:rPr>
                      <w:rFonts w:ascii="Arial" w:hAnsi="Arial" w:cs="Arial"/>
                    </w:rPr>
                    <w:t>)</w:t>
                  </w:r>
                  <w:r w:rsidR="00BF706F" w:rsidRPr="00322BCE">
                    <w:rPr>
                      <w:rFonts w:ascii="Arial" w:hAnsi="Arial" w:cs="Arial"/>
                    </w:rPr>
                    <w:t>.</w:t>
                  </w:r>
                </w:p>
                <w:p w14:paraId="5C90B096" w14:textId="252C4991" w:rsidR="0090114F" w:rsidRPr="00A773F9" w:rsidRDefault="0090114F" w:rsidP="00515C5D">
                  <w:pPr>
                    <w:jc w:val="both"/>
                    <w:rPr>
                      <w:rFonts w:ascii="Arial" w:hAnsi="Arial" w:cs="Arial"/>
                    </w:rPr>
                  </w:pPr>
                </w:p>
              </w:tc>
            </w:tr>
          </w:tbl>
          <w:p w14:paraId="5BF81034" w14:textId="77777777" w:rsidR="0090114F" w:rsidRPr="00E96483" w:rsidRDefault="0090114F" w:rsidP="00B9608E">
            <w:pPr>
              <w:spacing w:before="240"/>
              <w:rPr>
                <w:rFonts w:ascii="Arial" w:hAnsi="Arial" w:cs="Arial"/>
                <w:b/>
                <w:color w:val="00B846"/>
              </w:rPr>
            </w:pPr>
          </w:p>
          <w:p w14:paraId="0E0DCA92" w14:textId="2AD3AB81" w:rsidR="00E96483" w:rsidRPr="00A773F9" w:rsidRDefault="00E96483" w:rsidP="00EA294B">
            <w:pPr>
              <w:pStyle w:val="Odstavekseznama"/>
              <w:numPr>
                <w:ilvl w:val="2"/>
                <w:numId w:val="10"/>
              </w:numPr>
              <w:spacing w:before="240"/>
              <w:rPr>
                <w:rFonts w:ascii="Arial" w:hAnsi="Arial" w:cs="Arial"/>
                <w:b/>
                <w:color w:val="00B846"/>
              </w:rPr>
            </w:pPr>
            <w:r w:rsidRPr="00E96483">
              <w:rPr>
                <w:rFonts w:ascii="Arial" w:hAnsi="Arial" w:cs="Arial"/>
                <w:b/>
                <w:color w:val="00B846"/>
              </w:rPr>
              <w:t>Ekonomska in finančna sposobnost</w:t>
            </w:r>
          </w:p>
        </w:tc>
      </w:tr>
      <w:tr w:rsidR="002D7E8C" w:rsidRPr="002D7E8C" w14:paraId="76DE2650" w14:textId="77777777" w:rsidTr="0090114F">
        <w:trPr>
          <w:jc w:val="center"/>
        </w:trPr>
        <w:tc>
          <w:tcPr>
            <w:tcW w:w="9648" w:type="dxa"/>
            <w:gridSpan w:val="2"/>
          </w:tcPr>
          <w:p w14:paraId="4886CFC9" w14:textId="1FDD06BD" w:rsidR="002D7E8C" w:rsidRPr="00A773F9" w:rsidRDefault="002D7E8C" w:rsidP="0090114F">
            <w:pPr>
              <w:spacing w:after="0"/>
              <w:jc w:val="both"/>
              <w:rPr>
                <w:rFonts w:ascii="Arial" w:hAnsi="Arial" w:cs="Arial"/>
              </w:rPr>
            </w:pPr>
          </w:p>
        </w:tc>
      </w:tr>
      <w:tr w:rsidR="002708AE" w:rsidRPr="006B3ED6" w14:paraId="212AAE25" w14:textId="77777777" w:rsidTr="0090114F">
        <w:trPr>
          <w:jc w:val="center"/>
        </w:trPr>
        <w:tc>
          <w:tcPr>
            <w:tcW w:w="4820" w:type="dxa"/>
            <w:tcBorders>
              <w:right w:val="single" w:sz="4" w:space="0" w:color="auto"/>
            </w:tcBorders>
          </w:tcPr>
          <w:p w14:paraId="3D0CC7E5" w14:textId="782713FF" w:rsidR="00E64D64" w:rsidRPr="00A773F9" w:rsidRDefault="00E64D64" w:rsidP="00821A43">
            <w:pPr>
              <w:jc w:val="both"/>
              <w:rPr>
                <w:rFonts w:ascii="Arial" w:hAnsi="Arial" w:cs="Arial"/>
              </w:rPr>
            </w:pPr>
          </w:p>
        </w:tc>
        <w:tc>
          <w:tcPr>
            <w:tcW w:w="4828" w:type="dxa"/>
            <w:tcBorders>
              <w:left w:val="single" w:sz="4" w:space="0" w:color="auto"/>
            </w:tcBorders>
          </w:tcPr>
          <w:p w14:paraId="5074854D" w14:textId="45FACF22" w:rsidR="005B7D5C" w:rsidRPr="00A773F9" w:rsidRDefault="005B7D5C" w:rsidP="003302AF">
            <w:pPr>
              <w:jc w:val="both"/>
              <w:rPr>
                <w:rFonts w:ascii="Arial" w:hAnsi="Arial" w:cs="Arial"/>
              </w:rPr>
            </w:pPr>
          </w:p>
        </w:tc>
      </w:tr>
      <w:tr w:rsidR="00BA4BC7" w:rsidRPr="006B3ED6" w14:paraId="088F43EC" w14:textId="77777777" w:rsidTr="0090114F">
        <w:trPr>
          <w:jc w:val="center"/>
        </w:trPr>
        <w:tc>
          <w:tcPr>
            <w:tcW w:w="9648" w:type="dxa"/>
            <w:gridSpan w:val="2"/>
          </w:tcPr>
          <w:p w14:paraId="7D678CBE" w14:textId="0EDEC6D0" w:rsidR="00BA4BC7" w:rsidRPr="00E96483" w:rsidRDefault="009818DD" w:rsidP="00E96483">
            <w:pPr>
              <w:pStyle w:val="Odstavekseznama"/>
              <w:numPr>
                <w:ilvl w:val="0"/>
                <w:numId w:val="10"/>
              </w:numPr>
              <w:spacing w:before="480"/>
              <w:rPr>
                <w:rFonts w:ascii="Arial" w:hAnsi="Arial" w:cs="Arial"/>
              </w:rPr>
            </w:pPr>
            <w:r w:rsidRPr="00E96483">
              <w:rPr>
                <w:rFonts w:ascii="Arial" w:hAnsi="Arial" w:cs="Arial"/>
                <w:b/>
                <w:color w:val="00B846"/>
              </w:rPr>
              <w:t>Meril</w:t>
            </w:r>
            <w:r w:rsidR="007E54C8">
              <w:rPr>
                <w:rFonts w:ascii="Arial" w:hAnsi="Arial" w:cs="Arial"/>
                <w:b/>
                <w:color w:val="00B846"/>
              </w:rPr>
              <w:t>o</w:t>
            </w:r>
            <w:r w:rsidRPr="00E96483">
              <w:rPr>
                <w:rFonts w:ascii="Arial" w:hAnsi="Arial" w:cs="Arial"/>
                <w:b/>
                <w:color w:val="00B846"/>
              </w:rPr>
              <w:t xml:space="preserve"> za izbor ponudbe</w:t>
            </w:r>
          </w:p>
        </w:tc>
      </w:tr>
      <w:tr w:rsidR="00B86386" w:rsidRPr="00B86386" w14:paraId="47A66B13" w14:textId="77777777" w:rsidTr="0090114F">
        <w:trPr>
          <w:jc w:val="center"/>
        </w:trPr>
        <w:tc>
          <w:tcPr>
            <w:tcW w:w="9648" w:type="dxa"/>
            <w:gridSpan w:val="2"/>
          </w:tcPr>
          <w:p w14:paraId="65B0064F" w14:textId="77777777" w:rsidR="00937E30" w:rsidRDefault="00B86386" w:rsidP="00BA2142">
            <w:pPr>
              <w:jc w:val="both"/>
              <w:rPr>
                <w:rFonts w:ascii="Arial" w:hAnsi="Arial" w:cs="Arial"/>
              </w:rPr>
            </w:pPr>
            <w:r w:rsidRPr="00A773F9">
              <w:rPr>
                <w:rFonts w:ascii="Arial" w:hAnsi="Arial" w:cs="Arial"/>
              </w:rPr>
              <w:t>Merilo za izbor ponud</w:t>
            </w:r>
            <w:r w:rsidR="0069101E" w:rsidRPr="00A773F9">
              <w:rPr>
                <w:rFonts w:ascii="Arial" w:hAnsi="Arial" w:cs="Arial"/>
              </w:rPr>
              <w:t>be</w:t>
            </w:r>
            <w:r w:rsidRPr="00A773F9">
              <w:rPr>
                <w:rFonts w:ascii="Arial" w:hAnsi="Arial" w:cs="Arial"/>
              </w:rPr>
              <w:t xml:space="preserve"> </w:t>
            </w:r>
            <w:r w:rsidR="00937E30" w:rsidRPr="00937E30">
              <w:rPr>
                <w:rFonts w:ascii="Arial" w:hAnsi="Arial" w:cs="Arial"/>
              </w:rPr>
              <w:t xml:space="preserve">je ekonomsko najugodnejša ponudba </w:t>
            </w:r>
            <w:r w:rsidR="00753E6E">
              <w:rPr>
                <w:rFonts w:ascii="Arial" w:hAnsi="Arial" w:cs="Arial"/>
              </w:rPr>
              <w:t>za</w:t>
            </w:r>
          </w:p>
          <w:p w14:paraId="664530D3" w14:textId="50941CB2" w:rsidR="00937E30" w:rsidRPr="00937E30" w:rsidRDefault="00597140" w:rsidP="00BA2142">
            <w:pPr>
              <w:jc w:val="both"/>
              <w:rPr>
                <w:rFonts w:ascii="Arial" w:hAnsi="Arial" w:cs="Arial"/>
                <w:b/>
                <w:bCs/>
              </w:rPr>
            </w:pPr>
            <w:r w:rsidRPr="00937E30">
              <w:rPr>
                <w:rFonts w:ascii="Arial" w:hAnsi="Arial" w:cs="Arial"/>
                <w:b/>
                <w:bCs/>
              </w:rPr>
              <w:t xml:space="preserve">1. </w:t>
            </w:r>
            <w:r w:rsidR="00BA2142" w:rsidRPr="00937E30">
              <w:rPr>
                <w:rFonts w:ascii="Arial" w:hAnsi="Arial" w:cs="Arial"/>
                <w:b/>
                <w:bCs/>
              </w:rPr>
              <w:t>sklop: Jugovzhodna regija – stanovanja in stavbe (BIM),</w:t>
            </w:r>
          </w:p>
          <w:p w14:paraId="136E394B" w14:textId="5D1DB3ED" w:rsidR="00937E30" w:rsidRPr="00937E30" w:rsidRDefault="00BA2142" w:rsidP="00BA2142">
            <w:pPr>
              <w:jc w:val="both"/>
              <w:rPr>
                <w:rFonts w:ascii="Arial" w:hAnsi="Arial" w:cs="Arial"/>
                <w:b/>
                <w:bCs/>
              </w:rPr>
            </w:pPr>
            <w:r w:rsidRPr="00937E30">
              <w:rPr>
                <w:rFonts w:ascii="Arial" w:hAnsi="Arial" w:cs="Arial"/>
                <w:b/>
                <w:bCs/>
              </w:rPr>
              <w:t>2.</w:t>
            </w:r>
            <w:r w:rsidR="00597140" w:rsidRPr="00937E30">
              <w:rPr>
                <w:rFonts w:ascii="Arial" w:hAnsi="Arial" w:cs="Arial"/>
                <w:b/>
                <w:bCs/>
              </w:rPr>
              <w:t xml:space="preserve"> </w:t>
            </w:r>
            <w:r w:rsidRPr="00937E30">
              <w:rPr>
                <w:rFonts w:ascii="Arial" w:hAnsi="Arial" w:cs="Arial"/>
                <w:b/>
                <w:bCs/>
              </w:rPr>
              <w:t>sklop: Obalno Kraška regija – stanovanja in stavbe (BIM),</w:t>
            </w:r>
          </w:p>
          <w:p w14:paraId="40B7A2D5" w14:textId="578C6E14" w:rsidR="00937E30" w:rsidRPr="00937E30" w:rsidRDefault="00BA2142" w:rsidP="00BA2142">
            <w:pPr>
              <w:jc w:val="both"/>
              <w:rPr>
                <w:rFonts w:ascii="Arial" w:hAnsi="Arial" w:cs="Arial"/>
                <w:b/>
                <w:bCs/>
              </w:rPr>
            </w:pPr>
            <w:r w:rsidRPr="00937E30">
              <w:rPr>
                <w:rFonts w:ascii="Arial" w:hAnsi="Arial" w:cs="Arial"/>
                <w:b/>
                <w:bCs/>
              </w:rPr>
              <w:t>3.</w:t>
            </w:r>
            <w:r w:rsidR="00597140" w:rsidRPr="00937E30">
              <w:rPr>
                <w:rFonts w:ascii="Arial" w:hAnsi="Arial" w:cs="Arial"/>
                <w:b/>
                <w:bCs/>
              </w:rPr>
              <w:t xml:space="preserve"> </w:t>
            </w:r>
            <w:r w:rsidRPr="00937E30">
              <w:rPr>
                <w:rFonts w:ascii="Arial" w:hAnsi="Arial" w:cs="Arial"/>
                <w:b/>
                <w:bCs/>
              </w:rPr>
              <w:t>sklop: Osrednjeslovenska regija – stanovanja in stavbe (BIM)</w:t>
            </w:r>
            <w:r w:rsidR="00597140" w:rsidRPr="00937E30">
              <w:rPr>
                <w:rFonts w:ascii="Arial" w:hAnsi="Arial" w:cs="Arial"/>
                <w:b/>
                <w:bCs/>
              </w:rPr>
              <w:t xml:space="preserve"> in</w:t>
            </w:r>
          </w:p>
          <w:p w14:paraId="74ABE83A" w14:textId="5535E9A7" w:rsidR="00937E30" w:rsidRPr="00937E30" w:rsidRDefault="00BA2142" w:rsidP="00BA2142">
            <w:pPr>
              <w:jc w:val="both"/>
              <w:rPr>
                <w:rFonts w:ascii="Arial" w:hAnsi="Arial" w:cs="Arial"/>
                <w:b/>
                <w:bCs/>
              </w:rPr>
            </w:pPr>
            <w:r w:rsidRPr="00937E30">
              <w:rPr>
                <w:rFonts w:ascii="Arial" w:hAnsi="Arial" w:cs="Arial"/>
                <w:b/>
                <w:bCs/>
              </w:rPr>
              <w:t>4.</w:t>
            </w:r>
            <w:r w:rsidR="00597140" w:rsidRPr="00937E30">
              <w:rPr>
                <w:rFonts w:ascii="Arial" w:hAnsi="Arial" w:cs="Arial"/>
                <w:b/>
                <w:bCs/>
              </w:rPr>
              <w:t xml:space="preserve"> </w:t>
            </w:r>
            <w:r w:rsidRPr="00937E30">
              <w:rPr>
                <w:rFonts w:ascii="Arial" w:hAnsi="Arial" w:cs="Arial"/>
                <w:b/>
                <w:bCs/>
              </w:rPr>
              <w:t>sklop: Podravska regija – stanovanja in stavbe (BIM)</w:t>
            </w:r>
            <w:r w:rsidR="00753E6E" w:rsidRPr="00937E30">
              <w:rPr>
                <w:rFonts w:ascii="Arial" w:hAnsi="Arial" w:cs="Arial"/>
                <w:b/>
                <w:bCs/>
              </w:rPr>
              <w:t xml:space="preserve"> </w:t>
            </w:r>
          </w:p>
          <w:p w14:paraId="4389E71C" w14:textId="0EC347F3" w:rsidR="00410400" w:rsidRDefault="00CB36DC" w:rsidP="00BA2142">
            <w:pPr>
              <w:jc w:val="both"/>
              <w:rPr>
                <w:rFonts w:ascii="Arial" w:hAnsi="Arial" w:cs="Arial"/>
              </w:rPr>
            </w:pPr>
            <w:r>
              <w:rPr>
                <w:rFonts w:ascii="Arial" w:hAnsi="Arial" w:cs="Arial"/>
              </w:rPr>
              <w:t>z meril</w:t>
            </w:r>
            <w:r w:rsidR="00410400">
              <w:rPr>
                <w:rFonts w:ascii="Arial" w:hAnsi="Arial" w:cs="Arial"/>
              </w:rPr>
              <w:t>i:</w:t>
            </w:r>
          </w:p>
          <w:p w14:paraId="5EBC98EA" w14:textId="068C42B2" w:rsidR="0069101E" w:rsidRDefault="00410400" w:rsidP="00CB36DC">
            <w:pPr>
              <w:jc w:val="both"/>
              <w:rPr>
                <w:rFonts w:ascii="Arial" w:hAnsi="Arial" w:cs="Arial"/>
              </w:rPr>
            </w:pPr>
            <w:r w:rsidRPr="00937E30">
              <w:rPr>
                <w:rFonts w:ascii="Arial" w:hAnsi="Arial" w:cs="Arial"/>
                <w:b/>
                <w:bCs/>
              </w:rPr>
              <w:t>M1</w:t>
            </w:r>
            <w:r w:rsidR="00104963" w:rsidRPr="00937E30">
              <w:rPr>
                <w:rFonts w:ascii="Arial" w:hAnsi="Arial" w:cs="Arial"/>
                <w:b/>
                <w:bCs/>
              </w:rPr>
              <w:t>:</w:t>
            </w:r>
            <w:r w:rsidR="00CB36DC" w:rsidRPr="00937E30">
              <w:rPr>
                <w:rFonts w:ascii="Arial" w:hAnsi="Arial" w:cs="Arial"/>
                <w:b/>
                <w:bCs/>
              </w:rPr>
              <w:t xml:space="preserve"> “cena”</w:t>
            </w:r>
            <w:r w:rsidR="00CB36DC">
              <w:rPr>
                <w:rFonts w:ascii="Arial" w:hAnsi="Arial" w:cs="Arial"/>
              </w:rPr>
              <w:t>, pri čemer bo naročnik upošteval skupno ponudbeno ceno brez DDV za posamezni sklop.</w:t>
            </w:r>
            <w:r w:rsidR="00104963">
              <w:rPr>
                <w:rFonts w:ascii="Arial" w:hAnsi="Arial" w:cs="Arial"/>
              </w:rPr>
              <w:t xml:space="preserve"> N</w:t>
            </w:r>
            <w:r w:rsidR="009920BE">
              <w:rPr>
                <w:rFonts w:ascii="Arial" w:hAnsi="Arial" w:cs="Arial"/>
              </w:rPr>
              <w:t>a</w:t>
            </w:r>
            <w:r w:rsidR="00104963">
              <w:rPr>
                <w:rFonts w:ascii="Arial" w:hAnsi="Arial" w:cs="Arial"/>
              </w:rPr>
              <w:t>jugodnejša ponudb</w:t>
            </w:r>
            <w:r w:rsidR="00CA38BC">
              <w:rPr>
                <w:rFonts w:ascii="Arial" w:hAnsi="Arial" w:cs="Arial"/>
              </w:rPr>
              <w:t>a</w:t>
            </w:r>
            <w:r w:rsidR="00104963">
              <w:rPr>
                <w:rFonts w:ascii="Arial" w:hAnsi="Arial" w:cs="Arial"/>
              </w:rPr>
              <w:t xml:space="preserve"> bo prejela 95 točk, ostale </w:t>
            </w:r>
            <w:r w:rsidR="009920BE">
              <w:rPr>
                <w:rFonts w:ascii="Arial" w:hAnsi="Arial" w:cs="Arial"/>
              </w:rPr>
              <w:t xml:space="preserve">bo </w:t>
            </w:r>
            <w:r w:rsidR="0077002D">
              <w:rPr>
                <w:rFonts w:ascii="Arial" w:hAnsi="Arial" w:cs="Arial"/>
              </w:rPr>
              <w:t>n</w:t>
            </w:r>
            <w:r w:rsidR="009920BE">
              <w:rPr>
                <w:rFonts w:ascii="Arial" w:hAnsi="Arial" w:cs="Arial"/>
              </w:rPr>
              <w:t>aročnik razvrstil po naslednji formuli:</w:t>
            </w:r>
          </w:p>
          <w:p w14:paraId="7946733C" w14:textId="3C41EEAD" w:rsidR="009920BE" w:rsidRDefault="00723716" w:rsidP="00CB36DC">
            <w:pPr>
              <w:jc w:val="both"/>
              <w:rPr>
                <w:rFonts w:ascii="Arial" w:hAnsi="Arial" w:cs="Arial"/>
              </w:rPr>
            </w:pPr>
            <w:r>
              <w:rPr>
                <w:rFonts w:ascii="Arial" w:hAnsi="Arial" w:cs="Arial"/>
              </w:rPr>
              <w:t>(</w:t>
            </w:r>
            <w:r w:rsidR="00E2106E" w:rsidRPr="00E2106E">
              <w:rPr>
                <w:rFonts w:ascii="Arial" w:hAnsi="Arial" w:cs="Arial"/>
              </w:rPr>
              <w:t>najnižja skupna ponudbena vrednost v EUR</w:t>
            </w:r>
            <w:r w:rsidR="003C6C7A">
              <w:rPr>
                <w:rFonts w:ascii="Arial" w:hAnsi="Arial" w:cs="Arial"/>
              </w:rPr>
              <w:t xml:space="preserve"> brez DDV</w:t>
            </w:r>
            <w:r w:rsidR="00E2106E" w:rsidRPr="00E2106E">
              <w:rPr>
                <w:rFonts w:ascii="Arial" w:hAnsi="Arial" w:cs="Arial"/>
              </w:rPr>
              <w:t xml:space="preserve"> </w:t>
            </w:r>
            <w:r w:rsidR="001C19FC">
              <w:rPr>
                <w:rFonts w:ascii="Arial" w:hAnsi="Arial" w:cs="Arial"/>
              </w:rPr>
              <w:t xml:space="preserve">÷ </w:t>
            </w:r>
            <w:r>
              <w:rPr>
                <w:rFonts w:ascii="Arial" w:hAnsi="Arial" w:cs="Arial"/>
              </w:rPr>
              <w:t xml:space="preserve">ocenjevana </w:t>
            </w:r>
            <w:r w:rsidR="00E2106E" w:rsidRPr="00E2106E">
              <w:rPr>
                <w:rFonts w:ascii="Arial" w:hAnsi="Arial" w:cs="Arial"/>
              </w:rPr>
              <w:t xml:space="preserve">ponudnikova skupna ponudbena vrednost </w:t>
            </w:r>
            <w:r w:rsidR="001C19FC">
              <w:rPr>
                <w:rFonts w:ascii="Arial" w:hAnsi="Arial" w:cs="Arial"/>
              </w:rPr>
              <w:t xml:space="preserve">v EUR </w:t>
            </w:r>
            <w:r w:rsidR="003C6C7A">
              <w:rPr>
                <w:rFonts w:ascii="Arial" w:hAnsi="Arial" w:cs="Arial"/>
              </w:rPr>
              <w:t>brez DDV</w:t>
            </w:r>
            <w:r>
              <w:rPr>
                <w:rFonts w:ascii="Arial" w:hAnsi="Arial" w:cs="Arial"/>
              </w:rPr>
              <w:t xml:space="preserve">) x </w:t>
            </w:r>
            <w:r w:rsidR="00D85EA6">
              <w:rPr>
                <w:rFonts w:ascii="Arial" w:hAnsi="Arial" w:cs="Arial"/>
              </w:rPr>
              <w:t>95</w:t>
            </w:r>
          </w:p>
          <w:p w14:paraId="0E131649" w14:textId="28212908" w:rsidR="009920BE" w:rsidRDefault="003A1E1E" w:rsidP="00CB36DC">
            <w:pPr>
              <w:jc w:val="both"/>
              <w:rPr>
                <w:rFonts w:ascii="Arial" w:hAnsi="Arial" w:cs="Arial"/>
              </w:rPr>
            </w:pPr>
            <w:r w:rsidRPr="00937E30">
              <w:rPr>
                <w:rFonts w:ascii="Arial" w:hAnsi="Arial" w:cs="Arial"/>
                <w:b/>
                <w:bCs/>
              </w:rPr>
              <w:t>M2</w:t>
            </w:r>
            <w:r w:rsidR="00937E30" w:rsidRPr="00937E30">
              <w:rPr>
                <w:rFonts w:ascii="Arial" w:hAnsi="Arial" w:cs="Arial"/>
                <w:b/>
                <w:bCs/>
              </w:rPr>
              <w:t>:</w:t>
            </w:r>
            <w:r w:rsidRPr="00937E30">
              <w:rPr>
                <w:rFonts w:ascii="Arial" w:hAnsi="Arial" w:cs="Arial"/>
                <w:b/>
                <w:bCs/>
              </w:rPr>
              <w:t xml:space="preserve"> “reference upravljanja z BIM tehnologijo</w:t>
            </w:r>
            <w:r w:rsidR="00937E30">
              <w:rPr>
                <w:rFonts w:ascii="Arial" w:hAnsi="Arial" w:cs="Arial"/>
              </w:rPr>
              <w:t>”</w:t>
            </w:r>
            <w:r w:rsidR="0077002D">
              <w:rPr>
                <w:rFonts w:ascii="Arial" w:hAnsi="Arial" w:cs="Arial"/>
              </w:rPr>
              <w:t xml:space="preserve">: ponudnik bo prejel </w:t>
            </w:r>
            <w:r w:rsidR="00D25045">
              <w:rPr>
                <w:rFonts w:ascii="Arial" w:hAnsi="Arial" w:cs="Arial"/>
              </w:rPr>
              <w:t xml:space="preserve">5 točk, če je v zadnjih petih (5) letih pred rokom za oddajo ponudbe v BIM tehnologiji upravljal </w:t>
            </w:r>
            <w:r w:rsidR="00753E6E">
              <w:rPr>
                <w:rFonts w:ascii="Arial" w:hAnsi="Arial" w:cs="Arial"/>
              </w:rPr>
              <w:t>najmanj en (1) stanovanjski objekt.</w:t>
            </w:r>
          </w:p>
          <w:p w14:paraId="68288D7F" w14:textId="77777777" w:rsidR="00937E30" w:rsidRDefault="00937E30" w:rsidP="00CB36DC">
            <w:pPr>
              <w:jc w:val="both"/>
              <w:rPr>
                <w:rFonts w:ascii="Arial" w:hAnsi="Arial" w:cs="Arial"/>
              </w:rPr>
            </w:pPr>
          </w:p>
          <w:p w14:paraId="313F5357" w14:textId="4844D1F3" w:rsidR="00E97ABF" w:rsidRDefault="00753E6E" w:rsidP="00CB36DC">
            <w:pPr>
              <w:jc w:val="both"/>
              <w:rPr>
                <w:rFonts w:ascii="Arial" w:hAnsi="Arial" w:cs="Arial"/>
              </w:rPr>
            </w:pPr>
            <w:r>
              <w:rPr>
                <w:rFonts w:ascii="Arial" w:hAnsi="Arial" w:cs="Arial"/>
              </w:rPr>
              <w:t xml:space="preserve">Merilo za izbor ponudbe </w:t>
            </w:r>
            <w:r w:rsidR="005364AB">
              <w:rPr>
                <w:rFonts w:ascii="Arial" w:hAnsi="Arial" w:cs="Arial"/>
              </w:rPr>
              <w:t xml:space="preserve">je </w:t>
            </w:r>
            <w:r w:rsidR="009848E2" w:rsidRPr="009848E2">
              <w:rPr>
                <w:rFonts w:ascii="Arial" w:hAnsi="Arial" w:cs="Arial"/>
              </w:rPr>
              <w:t xml:space="preserve">ekonomsko najugodnejša ponudba </w:t>
            </w:r>
            <w:r>
              <w:rPr>
                <w:rFonts w:ascii="Arial" w:hAnsi="Arial" w:cs="Arial"/>
              </w:rPr>
              <w:t xml:space="preserve">za </w:t>
            </w:r>
          </w:p>
          <w:p w14:paraId="5DD230F9" w14:textId="6D6D2370" w:rsidR="00E97ABF" w:rsidRPr="003C6C7A" w:rsidRDefault="00E97ABF" w:rsidP="00E97ABF">
            <w:pPr>
              <w:jc w:val="both"/>
              <w:rPr>
                <w:rFonts w:ascii="Arial" w:hAnsi="Arial" w:cs="Arial"/>
                <w:b/>
                <w:bCs/>
              </w:rPr>
            </w:pPr>
            <w:r w:rsidRPr="003C6C7A">
              <w:rPr>
                <w:rFonts w:ascii="Arial" w:hAnsi="Arial" w:cs="Arial"/>
                <w:b/>
                <w:bCs/>
              </w:rPr>
              <w:t>5. sklop: Goriška regija – stanovanja in stavbe,</w:t>
            </w:r>
          </w:p>
          <w:p w14:paraId="63AD962C" w14:textId="50F8F3D0" w:rsidR="00E97ABF" w:rsidRPr="003C6C7A" w:rsidRDefault="00E97ABF" w:rsidP="00E97ABF">
            <w:pPr>
              <w:jc w:val="both"/>
              <w:rPr>
                <w:rFonts w:ascii="Arial" w:hAnsi="Arial" w:cs="Arial"/>
                <w:b/>
                <w:bCs/>
              </w:rPr>
            </w:pPr>
            <w:r w:rsidRPr="003C6C7A">
              <w:rPr>
                <w:rFonts w:ascii="Arial" w:hAnsi="Arial" w:cs="Arial"/>
                <w:b/>
                <w:bCs/>
              </w:rPr>
              <w:t>6.</w:t>
            </w:r>
            <w:r w:rsidR="005364AB" w:rsidRPr="003C6C7A">
              <w:rPr>
                <w:rFonts w:ascii="Arial" w:hAnsi="Arial" w:cs="Arial"/>
                <w:b/>
                <w:bCs/>
              </w:rPr>
              <w:t xml:space="preserve"> </w:t>
            </w:r>
            <w:r w:rsidRPr="003C6C7A">
              <w:rPr>
                <w:rFonts w:ascii="Arial" w:hAnsi="Arial" w:cs="Arial"/>
                <w:b/>
                <w:bCs/>
              </w:rPr>
              <w:t>sklop: Koroška regija – stanovanja in stavbe,</w:t>
            </w:r>
          </w:p>
          <w:p w14:paraId="15670E66" w14:textId="403B8E6D" w:rsidR="00E97ABF" w:rsidRPr="003C6C7A" w:rsidRDefault="00E97ABF" w:rsidP="00E97ABF">
            <w:pPr>
              <w:jc w:val="both"/>
              <w:rPr>
                <w:rFonts w:ascii="Arial" w:hAnsi="Arial" w:cs="Arial"/>
                <w:b/>
                <w:bCs/>
              </w:rPr>
            </w:pPr>
            <w:r w:rsidRPr="003C6C7A">
              <w:rPr>
                <w:rFonts w:ascii="Arial" w:hAnsi="Arial" w:cs="Arial"/>
                <w:b/>
                <w:bCs/>
              </w:rPr>
              <w:t>7.</w:t>
            </w:r>
            <w:r w:rsidR="005364AB" w:rsidRPr="003C6C7A">
              <w:rPr>
                <w:rFonts w:ascii="Arial" w:hAnsi="Arial" w:cs="Arial"/>
                <w:b/>
                <w:bCs/>
              </w:rPr>
              <w:t xml:space="preserve"> </w:t>
            </w:r>
            <w:r w:rsidRPr="003C6C7A">
              <w:rPr>
                <w:rFonts w:ascii="Arial" w:hAnsi="Arial" w:cs="Arial"/>
                <w:b/>
                <w:bCs/>
              </w:rPr>
              <w:t>sklop: Obalno Kraška regija</w:t>
            </w:r>
            <w:r w:rsidR="00FA30FB">
              <w:rPr>
                <w:rFonts w:ascii="Arial" w:hAnsi="Arial" w:cs="Arial"/>
                <w:b/>
                <w:bCs/>
              </w:rPr>
              <w:t xml:space="preserve"> </w:t>
            </w:r>
            <w:r w:rsidRPr="003C6C7A">
              <w:rPr>
                <w:rFonts w:ascii="Arial" w:hAnsi="Arial" w:cs="Arial"/>
                <w:b/>
                <w:bCs/>
              </w:rPr>
              <w:t>– stanovanja in stavbe,</w:t>
            </w:r>
          </w:p>
          <w:p w14:paraId="2DA00E90" w14:textId="302A7B94" w:rsidR="00E97ABF" w:rsidRPr="003C6C7A" w:rsidRDefault="00E97ABF" w:rsidP="00E97ABF">
            <w:pPr>
              <w:jc w:val="both"/>
              <w:rPr>
                <w:rFonts w:ascii="Arial" w:hAnsi="Arial" w:cs="Arial"/>
                <w:b/>
                <w:bCs/>
              </w:rPr>
            </w:pPr>
            <w:r w:rsidRPr="003C6C7A">
              <w:rPr>
                <w:rFonts w:ascii="Arial" w:hAnsi="Arial" w:cs="Arial"/>
                <w:b/>
                <w:bCs/>
              </w:rPr>
              <w:t>8.</w:t>
            </w:r>
            <w:r w:rsidR="005364AB" w:rsidRPr="003C6C7A">
              <w:rPr>
                <w:rFonts w:ascii="Arial" w:hAnsi="Arial" w:cs="Arial"/>
                <w:b/>
                <w:bCs/>
              </w:rPr>
              <w:t xml:space="preserve"> </w:t>
            </w:r>
            <w:r w:rsidRPr="003C6C7A">
              <w:rPr>
                <w:rFonts w:ascii="Arial" w:hAnsi="Arial" w:cs="Arial"/>
                <w:b/>
                <w:bCs/>
              </w:rPr>
              <w:t>sklop: Osrednjeslovenska regija – stanovanja in stavbe,</w:t>
            </w:r>
          </w:p>
          <w:p w14:paraId="705B63EE" w14:textId="02C67E1E" w:rsidR="00E97ABF" w:rsidRPr="003C6C7A" w:rsidRDefault="00E97ABF" w:rsidP="00E97ABF">
            <w:pPr>
              <w:jc w:val="both"/>
              <w:rPr>
                <w:rFonts w:ascii="Arial" w:hAnsi="Arial" w:cs="Arial"/>
                <w:b/>
                <w:bCs/>
              </w:rPr>
            </w:pPr>
            <w:r w:rsidRPr="003C6C7A">
              <w:rPr>
                <w:rFonts w:ascii="Arial" w:hAnsi="Arial" w:cs="Arial"/>
                <w:b/>
                <w:bCs/>
              </w:rPr>
              <w:t>9.</w:t>
            </w:r>
            <w:r w:rsidR="005364AB" w:rsidRPr="003C6C7A">
              <w:rPr>
                <w:rFonts w:ascii="Arial" w:hAnsi="Arial" w:cs="Arial"/>
                <w:b/>
                <w:bCs/>
              </w:rPr>
              <w:t xml:space="preserve"> </w:t>
            </w:r>
            <w:r w:rsidRPr="003C6C7A">
              <w:rPr>
                <w:rFonts w:ascii="Arial" w:hAnsi="Arial" w:cs="Arial"/>
                <w:b/>
                <w:bCs/>
              </w:rPr>
              <w:t>sklop: Podravska regija – stanovanja in stavbe,</w:t>
            </w:r>
          </w:p>
          <w:p w14:paraId="7D159572" w14:textId="51629701" w:rsidR="00E97ABF" w:rsidRPr="003C6C7A" w:rsidRDefault="00E97ABF" w:rsidP="00E97ABF">
            <w:pPr>
              <w:jc w:val="both"/>
              <w:rPr>
                <w:rFonts w:ascii="Arial" w:hAnsi="Arial" w:cs="Arial"/>
                <w:b/>
                <w:bCs/>
              </w:rPr>
            </w:pPr>
            <w:r w:rsidRPr="003C6C7A">
              <w:rPr>
                <w:rFonts w:ascii="Arial" w:hAnsi="Arial" w:cs="Arial"/>
                <w:b/>
                <w:bCs/>
              </w:rPr>
              <w:t>10.</w:t>
            </w:r>
            <w:r w:rsidR="005364AB" w:rsidRPr="003C6C7A">
              <w:rPr>
                <w:rFonts w:ascii="Arial" w:hAnsi="Arial" w:cs="Arial"/>
                <w:b/>
                <w:bCs/>
              </w:rPr>
              <w:t xml:space="preserve"> </w:t>
            </w:r>
            <w:r w:rsidRPr="003C6C7A">
              <w:rPr>
                <w:rFonts w:ascii="Arial" w:hAnsi="Arial" w:cs="Arial"/>
                <w:b/>
                <w:bCs/>
              </w:rPr>
              <w:t>sklop: Savinjska regija – stanovanja in stavbe,</w:t>
            </w:r>
          </w:p>
          <w:p w14:paraId="40133D83" w14:textId="42297D09" w:rsidR="00E97ABF" w:rsidRPr="003C6C7A" w:rsidRDefault="00E97ABF" w:rsidP="00E97ABF">
            <w:pPr>
              <w:jc w:val="both"/>
              <w:rPr>
                <w:rFonts w:ascii="Arial" w:hAnsi="Arial" w:cs="Arial"/>
                <w:b/>
                <w:bCs/>
              </w:rPr>
            </w:pPr>
            <w:r w:rsidRPr="003C6C7A">
              <w:rPr>
                <w:rFonts w:ascii="Arial" w:hAnsi="Arial" w:cs="Arial"/>
                <w:b/>
                <w:bCs/>
              </w:rPr>
              <w:lastRenderedPageBreak/>
              <w:t>11.</w:t>
            </w:r>
            <w:r w:rsidR="005364AB" w:rsidRPr="003C6C7A">
              <w:rPr>
                <w:rFonts w:ascii="Arial" w:hAnsi="Arial" w:cs="Arial"/>
                <w:b/>
                <w:bCs/>
              </w:rPr>
              <w:t xml:space="preserve"> </w:t>
            </w:r>
            <w:r w:rsidRPr="003C6C7A">
              <w:rPr>
                <w:rFonts w:ascii="Arial" w:hAnsi="Arial" w:cs="Arial"/>
                <w:b/>
                <w:bCs/>
              </w:rPr>
              <w:t xml:space="preserve">sklop: Gorenjska regija </w:t>
            </w:r>
            <w:r w:rsidR="002C15FE" w:rsidRPr="003C6C7A">
              <w:rPr>
                <w:rFonts w:ascii="Arial" w:hAnsi="Arial" w:cs="Arial"/>
                <w:b/>
                <w:bCs/>
              </w:rPr>
              <w:t>–</w:t>
            </w:r>
            <w:r w:rsidRPr="003C6C7A">
              <w:rPr>
                <w:rFonts w:ascii="Arial" w:hAnsi="Arial" w:cs="Arial"/>
                <w:b/>
                <w:bCs/>
              </w:rPr>
              <w:t xml:space="preserve"> stanovanja,</w:t>
            </w:r>
          </w:p>
          <w:p w14:paraId="3D2B913F" w14:textId="4CAEA314" w:rsidR="00E97ABF" w:rsidRPr="003C6C7A" w:rsidRDefault="00E97ABF" w:rsidP="00E97ABF">
            <w:pPr>
              <w:jc w:val="both"/>
              <w:rPr>
                <w:rFonts w:ascii="Arial" w:hAnsi="Arial" w:cs="Arial"/>
                <w:b/>
                <w:bCs/>
              </w:rPr>
            </w:pPr>
            <w:r w:rsidRPr="003C6C7A">
              <w:rPr>
                <w:rFonts w:ascii="Arial" w:hAnsi="Arial" w:cs="Arial"/>
                <w:b/>
                <w:bCs/>
              </w:rPr>
              <w:t>12.</w:t>
            </w:r>
            <w:r w:rsidR="005364AB" w:rsidRPr="003C6C7A">
              <w:rPr>
                <w:rFonts w:ascii="Arial" w:hAnsi="Arial" w:cs="Arial"/>
                <w:b/>
                <w:bCs/>
              </w:rPr>
              <w:t xml:space="preserve"> </w:t>
            </w:r>
            <w:r w:rsidRPr="003C6C7A">
              <w:rPr>
                <w:rFonts w:ascii="Arial" w:hAnsi="Arial" w:cs="Arial"/>
                <w:b/>
                <w:bCs/>
              </w:rPr>
              <w:t xml:space="preserve">sklop: Goriška regija </w:t>
            </w:r>
            <w:r w:rsidR="002C15FE" w:rsidRPr="003C6C7A">
              <w:rPr>
                <w:rFonts w:ascii="Arial" w:hAnsi="Arial" w:cs="Arial"/>
                <w:b/>
                <w:bCs/>
              </w:rPr>
              <w:t>–</w:t>
            </w:r>
            <w:r w:rsidRPr="003C6C7A">
              <w:rPr>
                <w:rFonts w:ascii="Arial" w:hAnsi="Arial" w:cs="Arial"/>
                <w:b/>
                <w:bCs/>
              </w:rPr>
              <w:t xml:space="preserve"> stanovanja,</w:t>
            </w:r>
          </w:p>
          <w:p w14:paraId="4B7002BD" w14:textId="62B303D1" w:rsidR="00E97ABF" w:rsidRPr="003C6C7A" w:rsidRDefault="00E97ABF" w:rsidP="00E97ABF">
            <w:pPr>
              <w:jc w:val="both"/>
              <w:rPr>
                <w:rFonts w:ascii="Arial" w:hAnsi="Arial" w:cs="Arial"/>
                <w:b/>
                <w:bCs/>
              </w:rPr>
            </w:pPr>
            <w:r w:rsidRPr="003C6C7A">
              <w:rPr>
                <w:rFonts w:ascii="Arial" w:hAnsi="Arial" w:cs="Arial"/>
                <w:b/>
                <w:bCs/>
              </w:rPr>
              <w:t>13.</w:t>
            </w:r>
            <w:r w:rsidR="005364AB" w:rsidRPr="003C6C7A">
              <w:rPr>
                <w:rFonts w:ascii="Arial" w:hAnsi="Arial" w:cs="Arial"/>
                <w:b/>
                <w:bCs/>
              </w:rPr>
              <w:t xml:space="preserve"> </w:t>
            </w:r>
            <w:r w:rsidRPr="003C6C7A">
              <w:rPr>
                <w:rFonts w:ascii="Arial" w:hAnsi="Arial" w:cs="Arial"/>
                <w:b/>
                <w:bCs/>
              </w:rPr>
              <w:t xml:space="preserve">sklop: Jugovzhodna regija </w:t>
            </w:r>
            <w:r w:rsidR="002C15FE" w:rsidRPr="003C6C7A">
              <w:rPr>
                <w:rFonts w:ascii="Arial" w:hAnsi="Arial" w:cs="Arial"/>
                <w:b/>
                <w:bCs/>
              </w:rPr>
              <w:t>–</w:t>
            </w:r>
            <w:r w:rsidRPr="003C6C7A">
              <w:rPr>
                <w:rFonts w:ascii="Arial" w:hAnsi="Arial" w:cs="Arial"/>
                <w:b/>
                <w:bCs/>
              </w:rPr>
              <w:t xml:space="preserve"> stanovanja,</w:t>
            </w:r>
          </w:p>
          <w:p w14:paraId="2325F93C" w14:textId="08A642B2" w:rsidR="00E97ABF" w:rsidRPr="003C6C7A" w:rsidRDefault="00E97ABF" w:rsidP="00E97ABF">
            <w:pPr>
              <w:jc w:val="both"/>
              <w:rPr>
                <w:rFonts w:ascii="Arial" w:hAnsi="Arial" w:cs="Arial"/>
                <w:b/>
                <w:bCs/>
              </w:rPr>
            </w:pPr>
            <w:r w:rsidRPr="003C6C7A">
              <w:rPr>
                <w:rFonts w:ascii="Arial" w:hAnsi="Arial" w:cs="Arial"/>
                <w:b/>
                <w:bCs/>
              </w:rPr>
              <w:t>14.</w:t>
            </w:r>
            <w:r w:rsidR="005364AB" w:rsidRPr="003C6C7A">
              <w:rPr>
                <w:rFonts w:ascii="Arial" w:hAnsi="Arial" w:cs="Arial"/>
                <w:b/>
                <w:bCs/>
              </w:rPr>
              <w:t xml:space="preserve"> </w:t>
            </w:r>
            <w:r w:rsidRPr="003C6C7A">
              <w:rPr>
                <w:rFonts w:ascii="Arial" w:hAnsi="Arial" w:cs="Arial"/>
                <w:b/>
                <w:bCs/>
              </w:rPr>
              <w:t xml:space="preserve">sklop: Koroška regija </w:t>
            </w:r>
            <w:r w:rsidR="002C15FE" w:rsidRPr="003C6C7A">
              <w:rPr>
                <w:rFonts w:ascii="Arial" w:hAnsi="Arial" w:cs="Arial"/>
                <w:b/>
                <w:bCs/>
              </w:rPr>
              <w:t>–</w:t>
            </w:r>
            <w:r w:rsidRPr="003C6C7A">
              <w:rPr>
                <w:rFonts w:ascii="Arial" w:hAnsi="Arial" w:cs="Arial"/>
                <w:b/>
                <w:bCs/>
              </w:rPr>
              <w:t xml:space="preserve"> stanovanja,</w:t>
            </w:r>
          </w:p>
          <w:p w14:paraId="02D72DD8" w14:textId="5B338EEC" w:rsidR="00E97ABF" w:rsidRPr="003C6C7A" w:rsidRDefault="00E97ABF" w:rsidP="00E97ABF">
            <w:pPr>
              <w:jc w:val="both"/>
              <w:rPr>
                <w:rFonts w:ascii="Arial" w:hAnsi="Arial" w:cs="Arial"/>
                <w:b/>
                <w:bCs/>
              </w:rPr>
            </w:pPr>
            <w:r w:rsidRPr="003C6C7A">
              <w:rPr>
                <w:rFonts w:ascii="Arial" w:hAnsi="Arial" w:cs="Arial"/>
                <w:b/>
                <w:bCs/>
              </w:rPr>
              <w:t>15.</w:t>
            </w:r>
            <w:r w:rsidR="005364AB" w:rsidRPr="003C6C7A">
              <w:rPr>
                <w:rFonts w:ascii="Arial" w:hAnsi="Arial" w:cs="Arial"/>
                <w:b/>
                <w:bCs/>
              </w:rPr>
              <w:t xml:space="preserve"> </w:t>
            </w:r>
            <w:r w:rsidRPr="003C6C7A">
              <w:rPr>
                <w:rFonts w:ascii="Arial" w:hAnsi="Arial" w:cs="Arial"/>
                <w:b/>
                <w:bCs/>
              </w:rPr>
              <w:t>sklop: Obalno Kraška regija – stanovanja,</w:t>
            </w:r>
          </w:p>
          <w:p w14:paraId="1406700B" w14:textId="6D594B00" w:rsidR="00E97ABF" w:rsidRPr="003C6C7A" w:rsidRDefault="00E97ABF" w:rsidP="00E97ABF">
            <w:pPr>
              <w:jc w:val="both"/>
              <w:rPr>
                <w:rFonts w:ascii="Arial" w:hAnsi="Arial" w:cs="Arial"/>
                <w:b/>
                <w:bCs/>
              </w:rPr>
            </w:pPr>
            <w:r w:rsidRPr="003C6C7A">
              <w:rPr>
                <w:rFonts w:ascii="Arial" w:hAnsi="Arial" w:cs="Arial"/>
                <w:b/>
                <w:bCs/>
              </w:rPr>
              <w:t>16.</w:t>
            </w:r>
            <w:r w:rsidR="005364AB" w:rsidRPr="003C6C7A">
              <w:rPr>
                <w:rFonts w:ascii="Arial" w:hAnsi="Arial" w:cs="Arial"/>
                <w:b/>
                <w:bCs/>
              </w:rPr>
              <w:t xml:space="preserve"> </w:t>
            </w:r>
            <w:r w:rsidRPr="003C6C7A">
              <w:rPr>
                <w:rFonts w:ascii="Arial" w:hAnsi="Arial" w:cs="Arial"/>
                <w:b/>
                <w:bCs/>
              </w:rPr>
              <w:t xml:space="preserve">sklop: Osrednjeslovenska regija </w:t>
            </w:r>
            <w:r w:rsidR="002C15FE" w:rsidRPr="003C6C7A">
              <w:rPr>
                <w:rFonts w:ascii="Arial" w:hAnsi="Arial" w:cs="Arial"/>
                <w:b/>
                <w:bCs/>
              </w:rPr>
              <w:t>–</w:t>
            </w:r>
            <w:r w:rsidRPr="003C6C7A">
              <w:rPr>
                <w:rFonts w:ascii="Arial" w:hAnsi="Arial" w:cs="Arial"/>
                <w:b/>
                <w:bCs/>
              </w:rPr>
              <w:t xml:space="preserve"> stanovanja,</w:t>
            </w:r>
          </w:p>
          <w:p w14:paraId="56050ECB" w14:textId="159F42E0" w:rsidR="00E97ABF" w:rsidRPr="003C6C7A" w:rsidRDefault="00E97ABF" w:rsidP="00E97ABF">
            <w:pPr>
              <w:jc w:val="both"/>
              <w:rPr>
                <w:rFonts w:ascii="Arial" w:hAnsi="Arial" w:cs="Arial"/>
                <w:b/>
                <w:bCs/>
              </w:rPr>
            </w:pPr>
            <w:r w:rsidRPr="003C6C7A">
              <w:rPr>
                <w:rFonts w:ascii="Arial" w:hAnsi="Arial" w:cs="Arial"/>
                <w:b/>
                <w:bCs/>
              </w:rPr>
              <w:t>17.</w:t>
            </w:r>
            <w:r w:rsidR="005364AB" w:rsidRPr="003C6C7A">
              <w:rPr>
                <w:rFonts w:ascii="Arial" w:hAnsi="Arial" w:cs="Arial"/>
                <w:b/>
                <w:bCs/>
              </w:rPr>
              <w:t xml:space="preserve"> </w:t>
            </w:r>
            <w:r w:rsidRPr="003C6C7A">
              <w:rPr>
                <w:rFonts w:ascii="Arial" w:hAnsi="Arial" w:cs="Arial"/>
                <w:b/>
                <w:bCs/>
              </w:rPr>
              <w:t xml:space="preserve">sklop: Podravska regija </w:t>
            </w:r>
            <w:r w:rsidR="002C15FE" w:rsidRPr="003C6C7A">
              <w:rPr>
                <w:rFonts w:ascii="Arial" w:hAnsi="Arial" w:cs="Arial"/>
                <w:b/>
                <w:bCs/>
              </w:rPr>
              <w:t>–</w:t>
            </w:r>
            <w:r w:rsidRPr="003C6C7A">
              <w:rPr>
                <w:rFonts w:ascii="Arial" w:hAnsi="Arial" w:cs="Arial"/>
                <w:b/>
                <w:bCs/>
              </w:rPr>
              <w:t xml:space="preserve"> stanovanja,</w:t>
            </w:r>
          </w:p>
          <w:p w14:paraId="1B156674" w14:textId="19D5593A" w:rsidR="00E97ABF" w:rsidRPr="003C6C7A" w:rsidRDefault="00E97ABF" w:rsidP="00E97ABF">
            <w:pPr>
              <w:jc w:val="both"/>
              <w:rPr>
                <w:rFonts w:ascii="Arial" w:hAnsi="Arial" w:cs="Arial"/>
                <w:b/>
                <w:bCs/>
              </w:rPr>
            </w:pPr>
            <w:r w:rsidRPr="003C6C7A">
              <w:rPr>
                <w:rFonts w:ascii="Arial" w:hAnsi="Arial" w:cs="Arial"/>
                <w:b/>
                <w:bCs/>
              </w:rPr>
              <w:t>18.</w:t>
            </w:r>
            <w:r w:rsidR="005364AB" w:rsidRPr="003C6C7A">
              <w:rPr>
                <w:rFonts w:ascii="Arial" w:hAnsi="Arial" w:cs="Arial"/>
                <w:b/>
                <w:bCs/>
              </w:rPr>
              <w:t xml:space="preserve"> </w:t>
            </w:r>
            <w:r w:rsidRPr="003C6C7A">
              <w:rPr>
                <w:rFonts w:ascii="Arial" w:hAnsi="Arial" w:cs="Arial"/>
                <w:b/>
                <w:bCs/>
              </w:rPr>
              <w:t xml:space="preserve">sklop: Pomurska regija </w:t>
            </w:r>
            <w:r w:rsidR="002C15FE" w:rsidRPr="003C6C7A">
              <w:rPr>
                <w:rFonts w:ascii="Arial" w:hAnsi="Arial" w:cs="Arial"/>
                <w:b/>
                <w:bCs/>
              </w:rPr>
              <w:t>–</w:t>
            </w:r>
            <w:r w:rsidRPr="003C6C7A">
              <w:rPr>
                <w:rFonts w:ascii="Arial" w:hAnsi="Arial" w:cs="Arial"/>
                <w:b/>
                <w:bCs/>
              </w:rPr>
              <w:t xml:space="preserve"> stanovanja,</w:t>
            </w:r>
          </w:p>
          <w:p w14:paraId="1F08286A" w14:textId="28CCD559" w:rsidR="00E97ABF" w:rsidRPr="003C6C7A" w:rsidRDefault="00E97ABF" w:rsidP="00E97ABF">
            <w:pPr>
              <w:jc w:val="both"/>
              <w:rPr>
                <w:rFonts w:ascii="Arial" w:hAnsi="Arial" w:cs="Arial"/>
                <w:b/>
                <w:bCs/>
              </w:rPr>
            </w:pPr>
            <w:r w:rsidRPr="003C6C7A">
              <w:rPr>
                <w:rFonts w:ascii="Arial" w:hAnsi="Arial" w:cs="Arial"/>
                <w:b/>
                <w:bCs/>
              </w:rPr>
              <w:t>19.</w:t>
            </w:r>
            <w:r w:rsidR="005364AB" w:rsidRPr="003C6C7A">
              <w:rPr>
                <w:rFonts w:ascii="Arial" w:hAnsi="Arial" w:cs="Arial"/>
                <w:b/>
                <w:bCs/>
              </w:rPr>
              <w:t xml:space="preserve"> </w:t>
            </w:r>
            <w:r w:rsidRPr="003C6C7A">
              <w:rPr>
                <w:rFonts w:ascii="Arial" w:hAnsi="Arial" w:cs="Arial"/>
                <w:b/>
                <w:bCs/>
              </w:rPr>
              <w:t xml:space="preserve">sklop: Posavska regija </w:t>
            </w:r>
            <w:r w:rsidR="002C15FE" w:rsidRPr="003C6C7A">
              <w:rPr>
                <w:rFonts w:ascii="Arial" w:hAnsi="Arial" w:cs="Arial"/>
                <w:b/>
                <w:bCs/>
              </w:rPr>
              <w:t>–</w:t>
            </w:r>
            <w:r w:rsidRPr="003C6C7A">
              <w:rPr>
                <w:rFonts w:ascii="Arial" w:hAnsi="Arial" w:cs="Arial"/>
                <w:b/>
                <w:bCs/>
              </w:rPr>
              <w:t xml:space="preserve"> stanovanja,</w:t>
            </w:r>
          </w:p>
          <w:p w14:paraId="17032DCC" w14:textId="591E768F" w:rsidR="00E97ABF" w:rsidRPr="003C6C7A" w:rsidRDefault="00E97ABF" w:rsidP="00E97ABF">
            <w:pPr>
              <w:jc w:val="both"/>
              <w:rPr>
                <w:rFonts w:ascii="Arial" w:hAnsi="Arial" w:cs="Arial"/>
                <w:b/>
                <w:bCs/>
              </w:rPr>
            </w:pPr>
            <w:r w:rsidRPr="003C6C7A">
              <w:rPr>
                <w:rFonts w:ascii="Arial" w:hAnsi="Arial" w:cs="Arial"/>
                <w:b/>
                <w:bCs/>
              </w:rPr>
              <w:t>20.</w:t>
            </w:r>
            <w:r w:rsidR="005364AB" w:rsidRPr="003C6C7A">
              <w:rPr>
                <w:rFonts w:ascii="Arial" w:hAnsi="Arial" w:cs="Arial"/>
                <w:b/>
                <w:bCs/>
              </w:rPr>
              <w:t xml:space="preserve"> </w:t>
            </w:r>
            <w:r w:rsidRPr="003C6C7A">
              <w:rPr>
                <w:rFonts w:ascii="Arial" w:hAnsi="Arial" w:cs="Arial"/>
                <w:b/>
                <w:bCs/>
              </w:rPr>
              <w:t xml:space="preserve">sklop: </w:t>
            </w:r>
            <w:r w:rsidR="000E4DFB">
              <w:rPr>
                <w:rFonts w:ascii="Arial" w:hAnsi="Arial" w:cs="Arial"/>
                <w:b/>
                <w:bCs/>
              </w:rPr>
              <w:t xml:space="preserve">Primorsko – Notranjska </w:t>
            </w:r>
            <w:r w:rsidRPr="003C6C7A">
              <w:rPr>
                <w:rFonts w:ascii="Arial" w:hAnsi="Arial" w:cs="Arial"/>
                <w:b/>
                <w:bCs/>
              </w:rPr>
              <w:t xml:space="preserve">regija </w:t>
            </w:r>
            <w:r w:rsidR="002C15FE" w:rsidRPr="003C6C7A">
              <w:rPr>
                <w:rFonts w:ascii="Arial" w:hAnsi="Arial" w:cs="Arial"/>
                <w:b/>
                <w:bCs/>
              </w:rPr>
              <w:t>–</w:t>
            </w:r>
            <w:r w:rsidRPr="003C6C7A">
              <w:rPr>
                <w:rFonts w:ascii="Arial" w:hAnsi="Arial" w:cs="Arial"/>
                <w:b/>
                <w:bCs/>
              </w:rPr>
              <w:t xml:space="preserve"> stanovanja,</w:t>
            </w:r>
          </w:p>
          <w:p w14:paraId="7000A2EE" w14:textId="491CDB20" w:rsidR="00E97ABF" w:rsidRPr="003C6C7A" w:rsidRDefault="00E97ABF" w:rsidP="00E97ABF">
            <w:pPr>
              <w:jc w:val="both"/>
              <w:rPr>
                <w:rFonts w:ascii="Arial" w:hAnsi="Arial" w:cs="Arial"/>
                <w:b/>
                <w:bCs/>
              </w:rPr>
            </w:pPr>
            <w:r w:rsidRPr="003C6C7A">
              <w:rPr>
                <w:rFonts w:ascii="Arial" w:hAnsi="Arial" w:cs="Arial"/>
                <w:b/>
                <w:bCs/>
              </w:rPr>
              <w:t>21.</w:t>
            </w:r>
            <w:r w:rsidR="005364AB" w:rsidRPr="003C6C7A">
              <w:rPr>
                <w:rFonts w:ascii="Arial" w:hAnsi="Arial" w:cs="Arial"/>
                <w:b/>
                <w:bCs/>
              </w:rPr>
              <w:t xml:space="preserve"> </w:t>
            </w:r>
            <w:r w:rsidRPr="003C6C7A">
              <w:rPr>
                <w:rFonts w:ascii="Arial" w:hAnsi="Arial" w:cs="Arial"/>
                <w:b/>
                <w:bCs/>
              </w:rPr>
              <w:t>sklop: Savinjska regija – stanovanja in</w:t>
            </w:r>
          </w:p>
          <w:p w14:paraId="3AC16308" w14:textId="00B73BF9" w:rsidR="00E97ABF" w:rsidRPr="003C6C7A" w:rsidRDefault="00E97ABF" w:rsidP="00E97ABF">
            <w:pPr>
              <w:jc w:val="both"/>
              <w:rPr>
                <w:rFonts w:ascii="Arial" w:hAnsi="Arial" w:cs="Arial"/>
                <w:b/>
                <w:bCs/>
              </w:rPr>
            </w:pPr>
            <w:r w:rsidRPr="003C6C7A">
              <w:rPr>
                <w:rFonts w:ascii="Arial" w:hAnsi="Arial" w:cs="Arial"/>
                <w:b/>
                <w:bCs/>
              </w:rPr>
              <w:t>22.</w:t>
            </w:r>
            <w:r w:rsidR="005364AB" w:rsidRPr="003C6C7A">
              <w:rPr>
                <w:rFonts w:ascii="Arial" w:hAnsi="Arial" w:cs="Arial"/>
                <w:b/>
                <w:bCs/>
              </w:rPr>
              <w:t xml:space="preserve"> </w:t>
            </w:r>
            <w:r w:rsidRPr="003C6C7A">
              <w:rPr>
                <w:rFonts w:ascii="Arial" w:hAnsi="Arial" w:cs="Arial"/>
                <w:b/>
                <w:bCs/>
              </w:rPr>
              <w:t xml:space="preserve">sklop: Zasavska regija </w:t>
            </w:r>
            <w:r w:rsidR="002C15FE" w:rsidRPr="003C6C7A">
              <w:rPr>
                <w:rFonts w:ascii="Arial" w:hAnsi="Arial" w:cs="Arial"/>
                <w:b/>
                <w:bCs/>
              </w:rPr>
              <w:t>–</w:t>
            </w:r>
            <w:r w:rsidRPr="003C6C7A">
              <w:rPr>
                <w:rFonts w:ascii="Arial" w:hAnsi="Arial" w:cs="Arial"/>
                <w:b/>
                <w:bCs/>
              </w:rPr>
              <w:t xml:space="preserve"> stanovanja.</w:t>
            </w:r>
          </w:p>
          <w:p w14:paraId="5EF37209" w14:textId="77610247" w:rsidR="00E97ABF" w:rsidRDefault="000B2CE3" w:rsidP="00CB36DC">
            <w:pPr>
              <w:jc w:val="both"/>
              <w:rPr>
                <w:rFonts w:ascii="Arial" w:hAnsi="Arial" w:cs="Arial"/>
              </w:rPr>
            </w:pPr>
            <w:r w:rsidRPr="000B2CE3">
              <w:rPr>
                <w:rFonts w:ascii="Arial" w:hAnsi="Arial" w:cs="Arial"/>
              </w:rPr>
              <w:t xml:space="preserve">z edinim merilom ‘cena’, pri čemer bo naročnik upošteval skupno ponudbeno ceno </w:t>
            </w:r>
            <w:r w:rsidR="00CB0B11">
              <w:rPr>
                <w:rFonts w:ascii="Arial" w:hAnsi="Arial" w:cs="Arial"/>
              </w:rPr>
              <w:t xml:space="preserve">v EUR </w:t>
            </w:r>
            <w:r w:rsidRPr="000B2CE3">
              <w:rPr>
                <w:rFonts w:ascii="Arial" w:hAnsi="Arial" w:cs="Arial"/>
              </w:rPr>
              <w:t>brez DDV za posamezni sklop</w:t>
            </w:r>
            <w:r w:rsidR="00BA7BDC">
              <w:rPr>
                <w:rFonts w:ascii="Arial" w:hAnsi="Arial" w:cs="Arial"/>
              </w:rPr>
              <w:t>.</w:t>
            </w:r>
          </w:p>
          <w:p w14:paraId="16334338" w14:textId="75358878" w:rsidR="00753E6E" w:rsidRPr="00A773F9" w:rsidRDefault="00753E6E" w:rsidP="00CB36DC">
            <w:pPr>
              <w:jc w:val="both"/>
              <w:rPr>
                <w:rFonts w:ascii="Arial" w:hAnsi="Arial" w:cs="Arial"/>
              </w:rPr>
            </w:pPr>
          </w:p>
        </w:tc>
      </w:tr>
      <w:tr w:rsidR="007A473A" w:rsidRPr="006B3ED6" w14:paraId="6BF64612" w14:textId="77777777" w:rsidTr="0090114F">
        <w:trPr>
          <w:jc w:val="center"/>
        </w:trPr>
        <w:tc>
          <w:tcPr>
            <w:tcW w:w="9648" w:type="dxa"/>
            <w:gridSpan w:val="2"/>
          </w:tcPr>
          <w:p w14:paraId="271BAE31" w14:textId="2DB1E227" w:rsidR="007A473A" w:rsidRPr="00BA4BC7" w:rsidRDefault="007A473A" w:rsidP="00526114">
            <w:pPr>
              <w:pStyle w:val="Odstavekseznama"/>
              <w:numPr>
                <w:ilvl w:val="0"/>
                <w:numId w:val="10"/>
              </w:numPr>
              <w:spacing w:before="480"/>
              <w:rPr>
                <w:rFonts w:ascii="Arial" w:hAnsi="Arial" w:cs="Arial"/>
              </w:rPr>
            </w:pPr>
            <w:r>
              <w:rPr>
                <w:rFonts w:ascii="Arial" w:hAnsi="Arial" w:cs="Arial"/>
                <w:b/>
                <w:color w:val="00B846"/>
              </w:rPr>
              <w:lastRenderedPageBreak/>
              <w:t>Ponudba</w:t>
            </w:r>
          </w:p>
        </w:tc>
      </w:tr>
      <w:tr w:rsidR="007A473A" w:rsidRPr="006B3ED6" w14:paraId="19546F41" w14:textId="77777777" w:rsidTr="0090114F">
        <w:trPr>
          <w:jc w:val="center"/>
        </w:trPr>
        <w:tc>
          <w:tcPr>
            <w:tcW w:w="9648" w:type="dxa"/>
            <w:gridSpan w:val="2"/>
          </w:tcPr>
          <w:p w14:paraId="2860817D" w14:textId="77777777" w:rsidR="007A473A" w:rsidRPr="007A473A" w:rsidRDefault="007A473A" w:rsidP="007A473A">
            <w:pPr>
              <w:spacing w:after="0"/>
              <w:ind w:left="720"/>
              <w:jc w:val="both"/>
              <w:rPr>
                <w:rFonts w:ascii="Arial" w:hAnsi="Arial" w:cs="Arial"/>
              </w:rPr>
            </w:pPr>
          </w:p>
        </w:tc>
      </w:tr>
      <w:tr w:rsidR="007A473A" w:rsidRPr="006B3ED6" w14:paraId="64BF73E7" w14:textId="77777777" w:rsidTr="0090114F">
        <w:trPr>
          <w:jc w:val="center"/>
        </w:trPr>
        <w:tc>
          <w:tcPr>
            <w:tcW w:w="4820" w:type="dxa"/>
            <w:tcBorders>
              <w:right w:val="single" w:sz="4" w:space="0" w:color="auto"/>
            </w:tcBorders>
          </w:tcPr>
          <w:p w14:paraId="7B2D619D" w14:textId="77777777" w:rsidR="007A473A" w:rsidRPr="00A65EAC" w:rsidRDefault="007A473A" w:rsidP="007A473A">
            <w:pPr>
              <w:spacing w:after="0"/>
              <w:rPr>
                <w:rFonts w:ascii="Arial" w:hAnsi="Arial" w:cs="Arial"/>
                <w:b/>
              </w:rPr>
            </w:pPr>
            <w:bookmarkStart w:id="4" w:name="_Hlk197596485"/>
            <w:r w:rsidRPr="00A65EAC">
              <w:rPr>
                <w:rFonts w:ascii="Arial" w:hAnsi="Arial" w:cs="Arial"/>
                <w:b/>
              </w:rPr>
              <w:t>Ponudb</w:t>
            </w:r>
            <w:r>
              <w:rPr>
                <w:rFonts w:ascii="Arial" w:hAnsi="Arial" w:cs="Arial"/>
                <w:b/>
              </w:rPr>
              <w:t>en</w:t>
            </w:r>
            <w:r w:rsidRPr="00A65EAC">
              <w:rPr>
                <w:rFonts w:ascii="Arial" w:hAnsi="Arial" w:cs="Arial"/>
                <w:b/>
              </w:rPr>
              <w:t>a</w:t>
            </w:r>
            <w:r>
              <w:rPr>
                <w:rFonts w:ascii="Arial" w:hAnsi="Arial" w:cs="Arial"/>
                <w:b/>
              </w:rPr>
              <w:t xml:space="preserve"> dokumentacija</w:t>
            </w:r>
          </w:p>
          <w:p w14:paraId="1706BCAC" w14:textId="77777777" w:rsidR="007A473A" w:rsidRPr="00AD78A7" w:rsidRDefault="007A473A" w:rsidP="007A473A">
            <w:pPr>
              <w:rPr>
                <w:rFonts w:ascii="Arial" w:hAnsi="Arial" w:cs="Arial"/>
              </w:rPr>
            </w:pPr>
          </w:p>
        </w:tc>
        <w:tc>
          <w:tcPr>
            <w:tcW w:w="4828" w:type="dxa"/>
            <w:tcBorders>
              <w:left w:val="single" w:sz="4" w:space="0" w:color="auto"/>
            </w:tcBorders>
          </w:tcPr>
          <w:p w14:paraId="7880D70A" w14:textId="77777777" w:rsidR="007A473A" w:rsidRPr="009843D6" w:rsidRDefault="007A473A" w:rsidP="007A473A">
            <w:pPr>
              <w:spacing w:after="0"/>
              <w:jc w:val="both"/>
              <w:rPr>
                <w:rFonts w:ascii="Arial" w:hAnsi="Arial" w:cs="Arial"/>
              </w:rPr>
            </w:pPr>
            <w:r w:rsidRPr="009843D6">
              <w:rPr>
                <w:rFonts w:ascii="Arial" w:hAnsi="Arial" w:cs="Arial"/>
              </w:rPr>
              <w:t>Ponudba mora vsebovati naslednje izpolnjene dokumente, vsebovane v razpisni dokumentaciji</w:t>
            </w:r>
            <w:r>
              <w:rPr>
                <w:rFonts w:ascii="Arial" w:hAnsi="Arial" w:cs="Arial"/>
              </w:rPr>
              <w:t>:</w:t>
            </w:r>
          </w:p>
          <w:p w14:paraId="01C6A28F" w14:textId="15CDFEA8" w:rsidR="007A473A" w:rsidRDefault="007A473A" w:rsidP="007A473A">
            <w:pPr>
              <w:pStyle w:val="Odstavekseznama"/>
              <w:numPr>
                <w:ilvl w:val="0"/>
                <w:numId w:val="12"/>
              </w:numPr>
              <w:jc w:val="both"/>
              <w:rPr>
                <w:rFonts w:ascii="Arial" w:hAnsi="Arial" w:cs="Arial"/>
              </w:rPr>
            </w:pPr>
            <w:r>
              <w:rPr>
                <w:rFonts w:ascii="Arial" w:hAnsi="Arial" w:cs="Arial"/>
              </w:rPr>
              <w:t xml:space="preserve">izpolnjen </w:t>
            </w:r>
            <w:r w:rsidRPr="002C6CF4">
              <w:rPr>
                <w:rFonts w:ascii="Arial" w:hAnsi="Arial" w:cs="Arial"/>
              </w:rPr>
              <w:t>obrazec Ponudba</w:t>
            </w:r>
            <w:r w:rsidR="003E72CF">
              <w:rPr>
                <w:rFonts w:ascii="Arial" w:hAnsi="Arial" w:cs="Arial"/>
              </w:rPr>
              <w:t xml:space="preserve"> z obvezno prilogo Ponudbeni predračun</w:t>
            </w:r>
            <w:r w:rsidRPr="002C6CF4">
              <w:rPr>
                <w:rFonts w:ascii="Arial" w:hAnsi="Arial" w:cs="Arial"/>
              </w:rPr>
              <w:t>,</w:t>
            </w:r>
          </w:p>
          <w:p w14:paraId="0F6799E9" w14:textId="1DD7ECB2" w:rsidR="0013110C" w:rsidRDefault="0013110C" w:rsidP="007A473A">
            <w:pPr>
              <w:pStyle w:val="Odstavekseznama"/>
              <w:numPr>
                <w:ilvl w:val="0"/>
                <w:numId w:val="12"/>
              </w:numPr>
              <w:jc w:val="both"/>
              <w:rPr>
                <w:rFonts w:ascii="Arial" w:hAnsi="Arial" w:cs="Arial"/>
              </w:rPr>
            </w:pPr>
            <w:r>
              <w:rPr>
                <w:rFonts w:ascii="Arial" w:hAnsi="Arial" w:cs="Arial"/>
              </w:rPr>
              <w:t>izpolnjen poimenski seznam kadrov,</w:t>
            </w:r>
          </w:p>
          <w:p w14:paraId="71F157BD" w14:textId="1B994FD7" w:rsidR="00BC60BA" w:rsidRPr="002C6CF4" w:rsidRDefault="00BC60BA" w:rsidP="007A473A">
            <w:pPr>
              <w:pStyle w:val="Odstavekseznama"/>
              <w:numPr>
                <w:ilvl w:val="0"/>
                <w:numId w:val="12"/>
              </w:numPr>
              <w:jc w:val="both"/>
              <w:rPr>
                <w:rFonts w:ascii="Arial" w:hAnsi="Arial" w:cs="Arial"/>
              </w:rPr>
            </w:pPr>
            <w:r>
              <w:rPr>
                <w:rFonts w:ascii="Arial" w:hAnsi="Arial" w:cs="Arial"/>
              </w:rPr>
              <w:t>izpolnjen obrazec ESPD”</w:t>
            </w:r>
            <w:r w:rsidR="00CB36DC">
              <w:rPr>
                <w:rFonts w:ascii="Arial" w:hAnsi="Arial" w:cs="Arial"/>
              </w:rPr>
              <w:t xml:space="preserve"> v .xml IN .pdf formatu</w:t>
            </w:r>
            <w:r>
              <w:rPr>
                <w:rFonts w:ascii="Arial" w:hAnsi="Arial" w:cs="Arial"/>
              </w:rPr>
              <w:t>,</w:t>
            </w:r>
          </w:p>
          <w:p w14:paraId="5EA8A173" w14:textId="75471AEA" w:rsidR="007A473A" w:rsidRDefault="007A473A" w:rsidP="007A473A">
            <w:pPr>
              <w:pStyle w:val="Odstavekseznama"/>
              <w:numPr>
                <w:ilvl w:val="0"/>
                <w:numId w:val="12"/>
              </w:numPr>
              <w:jc w:val="both"/>
              <w:rPr>
                <w:rFonts w:ascii="Arial" w:hAnsi="Arial" w:cs="Arial"/>
              </w:rPr>
            </w:pPr>
            <w:r>
              <w:rPr>
                <w:rFonts w:ascii="Arial" w:hAnsi="Arial" w:cs="Arial"/>
              </w:rPr>
              <w:t xml:space="preserve">izpolnjen </w:t>
            </w:r>
            <w:r w:rsidRPr="002C6CF4">
              <w:rPr>
                <w:rFonts w:ascii="Arial" w:hAnsi="Arial" w:cs="Arial"/>
              </w:rPr>
              <w:t>obrazec Referenčno potrdilo za gospodarski subjekt</w:t>
            </w:r>
            <w:r>
              <w:rPr>
                <w:rFonts w:ascii="Arial" w:hAnsi="Arial" w:cs="Arial"/>
              </w:rPr>
              <w:t>,</w:t>
            </w:r>
          </w:p>
          <w:p w14:paraId="39DE0B1E" w14:textId="43E06B88" w:rsidR="007A473A" w:rsidRPr="002C6CF4" w:rsidRDefault="007A473A" w:rsidP="007A473A">
            <w:pPr>
              <w:pStyle w:val="Odstavekseznama"/>
              <w:numPr>
                <w:ilvl w:val="0"/>
                <w:numId w:val="12"/>
              </w:numPr>
              <w:jc w:val="both"/>
              <w:rPr>
                <w:rFonts w:ascii="Arial" w:hAnsi="Arial" w:cs="Arial"/>
              </w:rPr>
            </w:pPr>
            <w:r>
              <w:rPr>
                <w:rFonts w:ascii="Arial" w:hAnsi="Arial" w:cs="Arial"/>
              </w:rPr>
              <w:t xml:space="preserve">izpolnjen </w:t>
            </w:r>
            <w:r w:rsidRPr="002C6CF4">
              <w:rPr>
                <w:rFonts w:ascii="Arial" w:hAnsi="Arial" w:cs="Arial"/>
              </w:rPr>
              <w:t xml:space="preserve">obrazec </w:t>
            </w:r>
            <w:r w:rsidR="00E54558">
              <w:rPr>
                <w:rFonts w:ascii="Arial" w:hAnsi="Arial" w:cs="Arial"/>
              </w:rPr>
              <w:t>Izjava</w:t>
            </w:r>
            <w:r w:rsidR="00E54558" w:rsidRPr="002C6CF4">
              <w:rPr>
                <w:rFonts w:ascii="Arial" w:hAnsi="Arial" w:cs="Arial"/>
              </w:rPr>
              <w:t xml:space="preserve"> podizvajalca</w:t>
            </w:r>
            <w:r w:rsidR="00E54558">
              <w:rPr>
                <w:rFonts w:ascii="Arial" w:hAnsi="Arial" w:cs="Arial"/>
              </w:rPr>
              <w:t xml:space="preserve"> o neposrednih plačilih</w:t>
            </w:r>
            <w:r w:rsidRPr="002C6CF4">
              <w:rPr>
                <w:rFonts w:ascii="Arial" w:hAnsi="Arial" w:cs="Arial"/>
              </w:rPr>
              <w:t xml:space="preserve">« (v primeru, </w:t>
            </w:r>
            <w:r>
              <w:rPr>
                <w:rFonts w:ascii="Arial" w:hAnsi="Arial" w:cs="Arial"/>
              </w:rPr>
              <w:t>da</w:t>
            </w:r>
            <w:r w:rsidRPr="002C6CF4">
              <w:rPr>
                <w:rFonts w:ascii="Arial" w:hAnsi="Arial" w:cs="Arial"/>
              </w:rPr>
              <w:t xml:space="preserve"> ponudnik nastopa s podizvajalci in ti zahtevajo neposredna plačila)</w:t>
            </w:r>
            <w:r>
              <w:rPr>
                <w:rFonts w:ascii="Arial" w:hAnsi="Arial" w:cs="Arial"/>
              </w:rPr>
              <w:t>,</w:t>
            </w:r>
          </w:p>
          <w:p w14:paraId="165D44A2" w14:textId="365C9AB2" w:rsidR="007A473A" w:rsidRDefault="007A473A" w:rsidP="007A473A">
            <w:pPr>
              <w:pStyle w:val="Odstavekseznama"/>
              <w:numPr>
                <w:ilvl w:val="0"/>
                <w:numId w:val="12"/>
              </w:numPr>
              <w:jc w:val="both"/>
              <w:rPr>
                <w:rFonts w:ascii="Arial" w:hAnsi="Arial" w:cs="Arial"/>
              </w:rPr>
            </w:pPr>
            <w:r>
              <w:rPr>
                <w:rFonts w:ascii="Arial" w:hAnsi="Arial" w:cs="Arial"/>
              </w:rPr>
              <w:lastRenderedPageBreak/>
              <w:t>izpolnjen obrazec I</w:t>
            </w:r>
            <w:r w:rsidRPr="00A65EAC">
              <w:rPr>
                <w:rFonts w:ascii="Arial" w:hAnsi="Arial" w:cs="Arial"/>
              </w:rPr>
              <w:t>zjava oz. podatki o udeležbi fizičnih in pravnih oseb v lastništvu ponudnika</w:t>
            </w:r>
            <w:r>
              <w:rPr>
                <w:rFonts w:ascii="Arial" w:hAnsi="Arial" w:cs="Arial"/>
              </w:rPr>
              <w:t>,</w:t>
            </w:r>
          </w:p>
          <w:p w14:paraId="0D7821D4" w14:textId="45EC9F62" w:rsidR="00EF1D66" w:rsidRPr="00EF1D66" w:rsidRDefault="00EF1D66" w:rsidP="00EF1D66">
            <w:pPr>
              <w:pStyle w:val="Odstavekseznama"/>
              <w:numPr>
                <w:ilvl w:val="0"/>
                <w:numId w:val="12"/>
              </w:numPr>
              <w:jc w:val="both"/>
              <w:rPr>
                <w:rFonts w:ascii="Arial" w:hAnsi="Arial" w:cs="Arial"/>
              </w:rPr>
            </w:pPr>
            <w:r>
              <w:rPr>
                <w:rFonts w:ascii="Arial" w:hAnsi="Arial" w:cs="Arial"/>
              </w:rPr>
              <w:t xml:space="preserve">izpolnjen </w:t>
            </w:r>
            <w:r w:rsidRPr="00EF1D66">
              <w:rPr>
                <w:rFonts w:ascii="Arial" w:hAnsi="Arial" w:cs="Arial"/>
              </w:rPr>
              <w:t xml:space="preserve">obrazec </w:t>
            </w:r>
            <w:r w:rsidR="0069470A">
              <w:rPr>
                <w:rFonts w:ascii="Arial" w:hAnsi="Arial" w:cs="Arial"/>
              </w:rPr>
              <w:t>I</w:t>
            </w:r>
            <w:r w:rsidRPr="00EF1D66">
              <w:rPr>
                <w:rFonts w:ascii="Arial" w:hAnsi="Arial" w:cs="Arial"/>
              </w:rPr>
              <w:t>zjava o omejevalnih ukrepih – Rusija,</w:t>
            </w:r>
          </w:p>
          <w:p w14:paraId="3DDD01FC" w14:textId="45FC4758" w:rsidR="00574C78" w:rsidRDefault="00BA47B6" w:rsidP="00EF1D66">
            <w:pPr>
              <w:pStyle w:val="Odstavekseznama"/>
              <w:numPr>
                <w:ilvl w:val="0"/>
                <w:numId w:val="12"/>
              </w:numPr>
              <w:jc w:val="both"/>
              <w:rPr>
                <w:rFonts w:ascii="Arial" w:hAnsi="Arial" w:cs="Arial"/>
              </w:rPr>
            </w:pPr>
            <w:r>
              <w:rPr>
                <w:rFonts w:ascii="Arial" w:hAnsi="Arial" w:cs="Arial"/>
              </w:rPr>
              <w:t xml:space="preserve">izpolnjen in parafiran </w:t>
            </w:r>
            <w:r w:rsidR="00EF1D66" w:rsidRPr="00EF1D66">
              <w:rPr>
                <w:rFonts w:ascii="Arial" w:hAnsi="Arial" w:cs="Arial"/>
              </w:rPr>
              <w:t>vzorec pogodbe</w:t>
            </w:r>
            <w:r w:rsidR="007240A6">
              <w:rPr>
                <w:rFonts w:ascii="Arial" w:hAnsi="Arial" w:cs="Arial"/>
              </w:rPr>
              <w:t xml:space="preserve"> </w:t>
            </w:r>
            <w:r w:rsidR="004A5F49">
              <w:rPr>
                <w:rFonts w:ascii="Arial" w:hAnsi="Arial" w:cs="Arial"/>
              </w:rPr>
              <w:t>s prilogami</w:t>
            </w:r>
            <w:r w:rsidR="00B64D7B">
              <w:rPr>
                <w:rFonts w:ascii="Arial" w:hAnsi="Arial" w:cs="Arial"/>
              </w:rPr>
              <w:t xml:space="preserve"> za posamezni sklop</w:t>
            </w:r>
            <w:r w:rsidR="00574C78">
              <w:rPr>
                <w:rFonts w:ascii="Arial" w:hAnsi="Arial" w:cs="Arial"/>
              </w:rPr>
              <w:t>,</w:t>
            </w:r>
          </w:p>
          <w:p w14:paraId="54B687D9" w14:textId="23EDB179" w:rsidR="00EF1D66" w:rsidRPr="00EF1D66" w:rsidRDefault="00574C78" w:rsidP="00EF1D66">
            <w:pPr>
              <w:pStyle w:val="Odstavekseznama"/>
              <w:numPr>
                <w:ilvl w:val="0"/>
                <w:numId w:val="12"/>
              </w:numPr>
              <w:jc w:val="both"/>
              <w:rPr>
                <w:rFonts w:ascii="Arial" w:hAnsi="Arial" w:cs="Arial"/>
              </w:rPr>
            </w:pPr>
            <w:r>
              <w:rPr>
                <w:rFonts w:ascii="Arial" w:hAnsi="Arial" w:cs="Arial"/>
              </w:rPr>
              <w:t xml:space="preserve">izpolnjen in parafiran vzorec pogodbe </w:t>
            </w:r>
            <w:r w:rsidRPr="00574C78">
              <w:rPr>
                <w:rFonts w:ascii="Arial" w:hAnsi="Arial" w:cs="Arial"/>
              </w:rPr>
              <w:t>o varovanju osebnih podatkov</w:t>
            </w:r>
            <w:r w:rsidR="004A5F49">
              <w:rPr>
                <w:rFonts w:ascii="Arial" w:hAnsi="Arial" w:cs="Arial"/>
              </w:rPr>
              <w:t xml:space="preserve"> </w:t>
            </w:r>
            <w:r w:rsidR="007240A6">
              <w:rPr>
                <w:rFonts w:ascii="Arial" w:hAnsi="Arial" w:cs="Arial"/>
              </w:rPr>
              <w:t>ter</w:t>
            </w:r>
          </w:p>
          <w:p w14:paraId="0583ED07" w14:textId="0769F381" w:rsidR="00BB5B38" w:rsidRPr="003D3A61" w:rsidRDefault="00441EAE" w:rsidP="00BB5B38">
            <w:pPr>
              <w:pStyle w:val="Odstavekseznama"/>
              <w:numPr>
                <w:ilvl w:val="0"/>
                <w:numId w:val="12"/>
              </w:numPr>
              <w:jc w:val="both"/>
              <w:rPr>
                <w:rFonts w:ascii="Arial" w:hAnsi="Arial" w:cs="Arial"/>
              </w:rPr>
            </w:pPr>
            <w:r w:rsidRPr="003D3A61">
              <w:rPr>
                <w:rFonts w:ascii="Arial" w:hAnsi="Arial" w:cs="Arial"/>
              </w:rPr>
              <w:t>izpolnjen</w:t>
            </w:r>
            <w:r w:rsidR="00316113" w:rsidRPr="003D3A61">
              <w:rPr>
                <w:rFonts w:ascii="Arial" w:hAnsi="Arial" w:cs="Arial"/>
              </w:rPr>
              <w:t xml:space="preserve"> </w:t>
            </w:r>
            <w:r w:rsidRPr="003D3A61">
              <w:rPr>
                <w:rFonts w:ascii="Arial" w:hAnsi="Arial" w:cs="Arial"/>
              </w:rPr>
              <w:t xml:space="preserve">vzorec menične izjave za </w:t>
            </w:r>
            <w:r w:rsidR="00F678A2" w:rsidRPr="003D3A61">
              <w:rPr>
                <w:rFonts w:ascii="Arial" w:hAnsi="Arial" w:cs="Arial"/>
              </w:rPr>
              <w:t>dobro izvedbo pogodbenih obveznosti</w:t>
            </w:r>
            <w:r w:rsidR="00BA47B6" w:rsidRPr="003D3A61">
              <w:rPr>
                <w:rFonts w:ascii="Arial" w:hAnsi="Arial" w:cs="Arial"/>
              </w:rPr>
              <w:t>.</w:t>
            </w:r>
          </w:p>
          <w:p w14:paraId="0FACA294" w14:textId="77777777" w:rsidR="00F678A2" w:rsidRDefault="00F678A2" w:rsidP="00F678A2">
            <w:pPr>
              <w:pStyle w:val="Odstavekseznama"/>
              <w:ind w:left="360"/>
              <w:jc w:val="both"/>
              <w:rPr>
                <w:rFonts w:ascii="Arial" w:hAnsi="Arial" w:cs="Arial"/>
              </w:rPr>
            </w:pPr>
          </w:p>
          <w:p w14:paraId="1DC47F27" w14:textId="0564854C" w:rsidR="007A473A" w:rsidRPr="00BB5B38" w:rsidRDefault="007A473A" w:rsidP="00BB5B38">
            <w:pPr>
              <w:jc w:val="both"/>
              <w:rPr>
                <w:rFonts w:ascii="Arial" w:hAnsi="Arial" w:cs="Arial"/>
              </w:rPr>
            </w:pPr>
            <w:r w:rsidRPr="00BB5B38">
              <w:rPr>
                <w:rFonts w:ascii="Arial" w:hAnsi="Arial" w:cs="Arial"/>
              </w:rPr>
              <w:t>Ponudnik v ponudbi priloži le dokumente, ki so navedeni v tej točki. Po pregledu ponudb bo naročnik, če se bo pojavil dvom o resničnosti ponudnikovih izjav, najugodnejšega ponudnika pozval k predložitvi dokazil, kot je navedeno pri posameznih zahtevanih pogojih oziroma razlogih za izključitev.</w:t>
            </w:r>
          </w:p>
          <w:p w14:paraId="164EB697" w14:textId="77777777" w:rsidR="007A473A" w:rsidRPr="009843D6" w:rsidRDefault="007A473A" w:rsidP="007A473A">
            <w:pPr>
              <w:jc w:val="both"/>
              <w:rPr>
                <w:rFonts w:ascii="Arial" w:hAnsi="Arial" w:cs="Arial"/>
              </w:rPr>
            </w:pPr>
            <w:r w:rsidRPr="009843D6">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tc>
      </w:tr>
      <w:bookmarkEnd w:id="4"/>
      <w:tr w:rsidR="007A473A" w:rsidRPr="006B3ED6" w14:paraId="5C8E7384" w14:textId="77777777" w:rsidTr="0090114F">
        <w:trPr>
          <w:jc w:val="center"/>
        </w:trPr>
        <w:tc>
          <w:tcPr>
            <w:tcW w:w="4820" w:type="dxa"/>
            <w:tcBorders>
              <w:right w:val="single" w:sz="4" w:space="0" w:color="auto"/>
            </w:tcBorders>
          </w:tcPr>
          <w:p w14:paraId="1FCE55D6" w14:textId="77777777" w:rsidR="007A473A" w:rsidRPr="00A65EAC" w:rsidRDefault="007A473A" w:rsidP="007A473A">
            <w:pPr>
              <w:spacing w:after="0"/>
              <w:rPr>
                <w:rFonts w:ascii="Arial" w:hAnsi="Arial" w:cs="Arial"/>
                <w:b/>
              </w:rPr>
            </w:pPr>
            <w:r>
              <w:rPr>
                <w:rFonts w:ascii="Arial" w:hAnsi="Arial" w:cs="Arial"/>
                <w:b/>
              </w:rPr>
              <w:lastRenderedPageBreak/>
              <w:t>Finančna zavarovanja</w:t>
            </w:r>
          </w:p>
        </w:tc>
        <w:tc>
          <w:tcPr>
            <w:tcW w:w="4828" w:type="dxa"/>
            <w:tcBorders>
              <w:left w:val="single" w:sz="4" w:space="0" w:color="auto"/>
            </w:tcBorders>
          </w:tcPr>
          <w:p w14:paraId="49BFC251" w14:textId="40592882" w:rsidR="007A473A" w:rsidRPr="009843D6" w:rsidRDefault="007A473A" w:rsidP="007A473A">
            <w:pPr>
              <w:jc w:val="both"/>
              <w:rPr>
                <w:rFonts w:ascii="Arial" w:hAnsi="Arial" w:cs="Arial"/>
              </w:rPr>
            </w:pPr>
            <w:r w:rsidRPr="003D3A61">
              <w:rPr>
                <w:rFonts w:ascii="Arial" w:hAnsi="Arial" w:cs="Arial"/>
              </w:rPr>
              <w:t xml:space="preserve">Zahtevano je finančno zavarovanje </w:t>
            </w:r>
            <w:r w:rsidR="005E7EBF" w:rsidRPr="003D3A61">
              <w:rPr>
                <w:rFonts w:ascii="Arial" w:hAnsi="Arial" w:cs="Arial"/>
              </w:rPr>
              <w:t xml:space="preserve">za </w:t>
            </w:r>
            <w:r w:rsidRPr="003D3A61">
              <w:rPr>
                <w:rFonts w:ascii="Arial" w:hAnsi="Arial" w:cs="Arial"/>
              </w:rPr>
              <w:t xml:space="preserve">dobro izvedbo </w:t>
            </w:r>
            <w:r w:rsidR="00F80725" w:rsidRPr="003D3A61">
              <w:rPr>
                <w:rFonts w:ascii="Arial" w:hAnsi="Arial" w:cs="Arial"/>
              </w:rPr>
              <w:t>pogodbenih obveznosti</w:t>
            </w:r>
            <w:r w:rsidRPr="003D3A61">
              <w:rPr>
                <w:rFonts w:ascii="Arial" w:hAnsi="Arial" w:cs="Arial"/>
              </w:rPr>
              <w:t xml:space="preserve"> (meničn</w:t>
            </w:r>
            <w:r w:rsidR="00433C90">
              <w:rPr>
                <w:rFonts w:ascii="Arial" w:hAnsi="Arial" w:cs="Arial"/>
              </w:rPr>
              <w:t>a</w:t>
            </w:r>
            <w:r w:rsidRPr="003D3A61">
              <w:rPr>
                <w:rFonts w:ascii="Arial" w:hAnsi="Arial" w:cs="Arial"/>
              </w:rPr>
              <w:t xml:space="preserve"> izjav</w:t>
            </w:r>
            <w:r w:rsidR="00433C90">
              <w:rPr>
                <w:rFonts w:ascii="Arial" w:hAnsi="Arial" w:cs="Arial"/>
              </w:rPr>
              <w:t>a</w:t>
            </w:r>
            <w:r w:rsidRPr="003D3A61">
              <w:rPr>
                <w:rFonts w:ascii="Arial" w:hAnsi="Arial" w:cs="Arial"/>
              </w:rPr>
              <w:t xml:space="preserve"> po vzorcu iz razpisne dokumentacije</w:t>
            </w:r>
            <w:r w:rsidR="00433C90">
              <w:rPr>
                <w:rFonts w:ascii="Arial" w:hAnsi="Arial" w:cs="Arial"/>
              </w:rPr>
              <w:t xml:space="preserve"> s tremi bianco menicami</w:t>
            </w:r>
            <w:r w:rsidRPr="003D3A61">
              <w:rPr>
                <w:rFonts w:ascii="Arial" w:hAnsi="Arial" w:cs="Arial"/>
              </w:rPr>
              <w:t>).</w:t>
            </w:r>
          </w:p>
        </w:tc>
      </w:tr>
      <w:tr w:rsidR="007A473A" w:rsidRPr="006B3ED6" w14:paraId="6F7739F1" w14:textId="77777777" w:rsidTr="0090114F">
        <w:trPr>
          <w:jc w:val="center"/>
        </w:trPr>
        <w:tc>
          <w:tcPr>
            <w:tcW w:w="4820" w:type="dxa"/>
            <w:tcBorders>
              <w:right w:val="single" w:sz="4" w:space="0" w:color="auto"/>
            </w:tcBorders>
          </w:tcPr>
          <w:p w14:paraId="5FF283D7" w14:textId="77777777" w:rsidR="007A473A" w:rsidRDefault="007A473A" w:rsidP="007A473A">
            <w:pPr>
              <w:spacing w:after="0"/>
              <w:rPr>
                <w:rFonts w:ascii="Arial" w:hAnsi="Arial" w:cs="Arial"/>
                <w:b/>
              </w:rPr>
            </w:pPr>
            <w:r>
              <w:rPr>
                <w:rFonts w:ascii="Arial" w:hAnsi="Arial" w:cs="Arial"/>
                <w:b/>
              </w:rPr>
              <w:t>Skupna ponudba</w:t>
            </w:r>
          </w:p>
        </w:tc>
        <w:tc>
          <w:tcPr>
            <w:tcW w:w="4828" w:type="dxa"/>
            <w:tcBorders>
              <w:left w:val="single" w:sz="4" w:space="0" w:color="auto"/>
            </w:tcBorders>
          </w:tcPr>
          <w:p w14:paraId="75B8B6BA" w14:textId="77777777" w:rsidR="007A473A" w:rsidRPr="004D2F52" w:rsidRDefault="007A473A" w:rsidP="007A473A">
            <w:pPr>
              <w:jc w:val="both"/>
              <w:rPr>
                <w:rFonts w:ascii="Arial" w:hAnsi="Arial" w:cs="Arial"/>
              </w:rPr>
            </w:pPr>
            <w:r w:rsidRPr="00A701F4">
              <w:rPr>
                <w:rFonts w:ascii="Arial" w:hAnsi="Arial" w:cs="Arial"/>
              </w:rPr>
              <w:t xml:space="preserve">V primeru, da ponudbo oddaja skupina ponudnikov, je </w:t>
            </w:r>
            <w:r w:rsidRPr="004D2F52">
              <w:rPr>
                <w:rFonts w:ascii="Arial" w:hAnsi="Arial" w:cs="Arial"/>
              </w:rPr>
              <w:t>potrebno v obrazcu »Ponudba« navesti zahtevane podatke o skupni ponudbi.</w:t>
            </w:r>
          </w:p>
          <w:p w14:paraId="21B5F8EA" w14:textId="1B144A37" w:rsidR="007A473A" w:rsidRDefault="007A473A" w:rsidP="007A473A">
            <w:pPr>
              <w:jc w:val="both"/>
              <w:rPr>
                <w:rFonts w:ascii="Arial" w:hAnsi="Arial" w:cs="Arial"/>
              </w:rPr>
            </w:pPr>
            <w:r w:rsidRPr="001B01B1">
              <w:rPr>
                <w:rFonts w:ascii="Arial" w:hAnsi="Arial" w:cs="Arial"/>
              </w:rPr>
              <w:t xml:space="preserve">V primeru skupne ponudbe je v </w:t>
            </w:r>
            <w:r w:rsidRPr="005F3736">
              <w:rPr>
                <w:rFonts w:ascii="Arial" w:hAnsi="Arial" w:cs="Arial"/>
              </w:rPr>
              <w:t>točki</w:t>
            </w:r>
            <w:r w:rsidRPr="001B01B1">
              <w:rPr>
                <w:rFonts w:ascii="Arial" w:hAnsi="Arial" w:cs="Arial"/>
              </w:rPr>
              <w:t xml:space="preserve"> </w:t>
            </w:r>
            <w:r w:rsidR="005F3736">
              <w:rPr>
                <w:rFonts w:ascii="Arial" w:hAnsi="Arial" w:cs="Arial"/>
              </w:rPr>
              <w:t xml:space="preserve">3.2. Pogoji za sodelovanje iz </w:t>
            </w:r>
            <w:r w:rsidR="005F3736" w:rsidRPr="001B01B1">
              <w:rPr>
                <w:rFonts w:ascii="Arial" w:hAnsi="Arial" w:cs="Arial"/>
              </w:rPr>
              <w:t>te</w:t>
            </w:r>
            <w:r w:rsidR="005F3736">
              <w:rPr>
                <w:rFonts w:ascii="Arial" w:hAnsi="Arial" w:cs="Arial"/>
              </w:rPr>
              <w:t>h navodil</w:t>
            </w:r>
            <w:r w:rsidRPr="001B01B1">
              <w:rPr>
                <w:rFonts w:ascii="Arial" w:hAnsi="Arial" w:cs="Arial"/>
              </w:rPr>
              <w:t xml:space="preserve"> izrecno navedeno, ali mora posamezen pogoj izpolnjevati vsak partner v skupni ponudbi posebej ali pa lahko partnerji pogoj izpolnjujejo skupaj. </w:t>
            </w:r>
            <w:r>
              <w:rPr>
                <w:rFonts w:ascii="Arial" w:hAnsi="Arial" w:cs="Arial"/>
              </w:rPr>
              <w:t>Če</w:t>
            </w:r>
            <w:r w:rsidRPr="001B01B1">
              <w:rPr>
                <w:rFonts w:ascii="Arial" w:hAnsi="Arial" w:cs="Arial"/>
              </w:rPr>
              <w:t xml:space="preserve"> to ni izrecno določeno, se šteje, da lahko partnerji pogoj izpolnjujejo skupaj.</w:t>
            </w:r>
            <w:r>
              <w:rPr>
                <w:rFonts w:ascii="Arial" w:hAnsi="Arial" w:cs="Arial"/>
              </w:rPr>
              <w:t xml:space="preserve"> </w:t>
            </w:r>
            <w:r w:rsidRPr="008741B1">
              <w:rPr>
                <w:rFonts w:ascii="Arial" w:hAnsi="Arial" w:cs="Arial"/>
              </w:rPr>
              <w:t xml:space="preserve">Način dokazovanja izpolnjevanja pogojev je določen za vsako točko </w:t>
            </w:r>
            <w:r w:rsidRPr="008741B1">
              <w:rPr>
                <w:rFonts w:ascii="Arial" w:hAnsi="Arial" w:cs="Arial"/>
              </w:rPr>
              <w:lastRenderedPageBreak/>
              <w:t>posebej. Če je pogoj tak, da ga mora izpolnjevati vsak partner, mora vsak partner predložiti ustrezna dokazila. V kolikor je dopustno, da pogoj izpolnjujejo partnerji skupaj, zadostuje predložitev dokazila s strani tistega partnerja, ki pogoj izpolnjuje v imenu skupine. Naročnik si pridržuje pravico, da kadarkoli preveri verodostojnost predloženih dokazil pri vseh partnerjih.</w:t>
            </w:r>
          </w:p>
          <w:p w14:paraId="30C59C95" w14:textId="77777777" w:rsidR="00B9199E" w:rsidRPr="00327C3F" w:rsidRDefault="00B9199E" w:rsidP="007A473A">
            <w:pPr>
              <w:jc w:val="both"/>
              <w:rPr>
                <w:rFonts w:ascii="Arial" w:hAnsi="Arial" w:cs="Arial"/>
                <w:b/>
                <w:bCs/>
              </w:rPr>
            </w:pPr>
            <w:r w:rsidRPr="00327C3F">
              <w:rPr>
                <w:rFonts w:ascii="Arial" w:hAnsi="Arial" w:cs="Arial"/>
                <w:b/>
                <w:bCs/>
              </w:rPr>
              <w:t>Ponudnik mora predložiti akt o sodelovanju.</w:t>
            </w:r>
          </w:p>
          <w:p w14:paraId="18FEA824" w14:textId="77777777" w:rsidR="00B92B0D" w:rsidRDefault="00B92B0D" w:rsidP="007A473A">
            <w:pPr>
              <w:jc w:val="both"/>
              <w:rPr>
                <w:rFonts w:ascii="Arial" w:hAnsi="Arial" w:cs="Arial"/>
              </w:rPr>
            </w:pPr>
          </w:p>
          <w:p w14:paraId="5D1AFD60" w14:textId="50E91605" w:rsidR="007A473A" w:rsidRDefault="007A473A" w:rsidP="007A473A">
            <w:pPr>
              <w:jc w:val="both"/>
              <w:rPr>
                <w:rFonts w:ascii="Arial" w:hAnsi="Arial" w:cs="Arial"/>
              </w:rPr>
            </w:pPr>
            <w:r w:rsidRPr="00FD56BE">
              <w:rPr>
                <w:rFonts w:ascii="Arial" w:hAnsi="Arial" w:cs="Arial"/>
              </w:rPr>
              <w:t xml:space="preserve">V primeru, da bo skupina ponudnikov izbrana za izvedbo predmetnega naročila, bo naročnik </w:t>
            </w:r>
            <w:r>
              <w:rPr>
                <w:rFonts w:ascii="Arial" w:hAnsi="Arial" w:cs="Arial"/>
              </w:rPr>
              <w:t xml:space="preserve">lahko </w:t>
            </w:r>
            <w:r w:rsidRPr="00FD56BE">
              <w:rPr>
                <w:rFonts w:ascii="Arial" w:hAnsi="Arial" w:cs="Arial"/>
              </w:rPr>
              <w:t xml:space="preserve">zahteval </w:t>
            </w:r>
            <w:r>
              <w:rPr>
                <w:rFonts w:ascii="Arial" w:hAnsi="Arial" w:cs="Arial"/>
              </w:rPr>
              <w:t xml:space="preserve">predložitev </w:t>
            </w:r>
            <w:r w:rsidRPr="00FD56BE">
              <w:rPr>
                <w:rFonts w:ascii="Arial" w:hAnsi="Arial" w:cs="Arial"/>
              </w:rPr>
              <w:t>akt</w:t>
            </w:r>
            <w:r>
              <w:rPr>
                <w:rFonts w:ascii="Arial" w:hAnsi="Arial" w:cs="Arial"/>
              </w:rPr>
              <w:t>a</w:t>
            </w:r>
            <w:r w:rsidRPr="00FD56BE">
              <w:rPr>
                <w:rFonts w:ascii="Arial" w:hAnsi="Arial" w:cs="Arial"/>
              </w:rPr>
              <w:t xml:space="preserve"> o skupni izvedbi naročila (</w:t>
            </w:r>
            <w:r>
              <w:rPr>
                <w:rFonts w:ascii="Arial" w:hAnsi="Arial" w:cs="Arial"/>
              </w:rPr>
              <w:t>npr.</w:t>
            </w:r>
            <w:r w:rsidRPr="00FD56BE">
              <w:rPr>
                <w:rFonts w:ascii="Arial" w:hAnsi="Arial" w:cs="Arial"/>
              </w:rPr>
              <w:t xml:space="preserve"> pogodbo o sodelovanju), v katerem bodo natančno opredeljene naloge in odgovornost posameznih ponudnikov za izvedbo naročila. Ne glede na to pa ponudniki naročniku solidarno odgovarjajo za izvedbo naročila.</w:t>
            </w:r>
          </w:p>
        </w:tc>
      </w:tr>
      <w:tr w:rsidR="007A473A" w:rsidRPr="006B3ED6" w14:paraId="38F4228F" w14:textId="77777777" w:rsidTr="0090114F">
        <w:trPr>
          <w:jc w:val="center"/>
        </w:trPr>
        <w:tc>
          <w:tcPr>
            <w:tcW w:w="4820" w:type="dxa"/>
            <w:tcBorders>
              <w:right w:val="single" w:sz="4" w:space="0" w:color="auto"/>
            </w:tcBorders>
          </w:tcPr>
          <w:p w14:paraId="4BF6CC3C" w14:textId="77777777" w:rsidR="007A473A" w:rsidRDefault="007A473A" w:rsidP="007A473A">
            <w:pPr>
              <w:spacing w:after="0"/>
              <w:rPr>
                <w:rFonts w:ascii="Arial" w:hAnsi="Arial" w:cs="Arial"/>
                <w:b/>
              </w:rPr>
            </w:pPr>
            <w:r>
              <w:rPr>
                <w:rFonts w:ascii="Arial" w:hAnsi="Arial" w:cs="Arial"/>
                <w:b/>
              </w:rPr>
              <w:lastRenderedPageBreak/>
              <w:t>Ponudba s podizvajalci</w:t>
            </w:r>
          </w:p>
        </w:tc>
        <w:tc>
          <w:tcPr>
            <w:tcW w:w="4828" w:type="dxa"/>
            <w:tcBorders>
              <w:left w:val="single" w:sz="4" w:space="0" w:color="auto"/>
            </w:tcBorders>
          </w:tcPr>
          <w:p w14:paraId="5605F309" w14:textId="77777777" w:rsidR="007A473A" w:rsidRPr="005F3736" w:rsidRDefault="007A473A" w:rsidP="007A473A">
            <w:pPr>
              <w:spacing w:after="0"/>
              <w:jc w:val="both"/>
              <w:rPr>
                <w:rFonts w:ascii="Arial" w:hAnsi="Arial" w:cs="Arial"/>
              </w:rPr>
            </w:pPr>
            <w:r w:rsidRPr="005F3736">
              <w:rPr>
                <w:rFonts w:ascii="Arial" w:hAnsi="Arial" w:cs="Arial"/>
              </w:rPr>
              <w:t>V primeru, da bo ponudnik pri izvedbi naročila sodeloval s podizvajalci, mora v ponudbi:</w:t>
            </w:r>
          </w:p>
          <w:p w14:paraId="48C9DFBB" w14:textId="38A55BF1" w:rsidR="007A473A" w:rsidRPr="003D7421" w:rsidRDefault="007A473A" w:rsidP="007A473A">
            <w:pPr>
              <w:pStyle w:val="Odstavekseznama"/>
              <w:numPr>
                <w:ilvl w:val="0"/>
                <w:numId w:val="12"/>
              </w:numPr>
              <w:spacing w:after="0"/>
              <w:jc w:val="both"/>
              <w:rPr>
                <w:rFonts w:ascii="Arial" w:hAnsi="Arial" w:cs="Arial"/>
              </w:rPr>
            </w:pPr>
            <w:r w:rsidRPr="003D7421">
              <w:rPr>
                <w:rFonts w:ascii="Arial" w:hAnsi="Arial" w:cs="Arial"/>
              </w:rPr>
              <w:t>v obrazcu »Ponudba« navesti zahtevane podatke o podizvajalcih (kontaktni podatki, zakoniti zastopniki) ter opredeliti vsak del javnega naročila, ki ga namerava oddati v podizvajanje</w:t>
            </w:r>
            <w:r w:rsidR="003D7421" w:rsidRPr="003D7421">
              <w:rPr>
                <w:rFonts w:ascii="Arial" w:hAnsi="Arial" w:cs="Arial"/>
              </w:rPr>
              <w:t xml:space="preserve"> ter</w:t>
            </w:r>
            <w:r w:rsidRPr="003D7421">
              <w:rPr>
                <w:rFonts w:ascii="Arial" w:hAnsi="Arial" w:cs="Arial"/>
              </w:rPr>
              <w:t xml:space="preserve"> </w:t>
            </w:r>
          </w:p>
          <w:p w14:paraId="0398D42A"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t>priložiti zahtevo podizvajalca za neposredno plačilo, če podizvajalec to zahteva.</w:t>
            </w:r>
          </w:p>
          <w:p w14:paraId="191010D3" w14:textId="45549625" w:rsidR="007A473A" w:rsidRPr="005F3736" w:rsidRDefault="007A473A" w:rsidP="007A473A">
            <w:pPr>
              <w:jc w:val="both"/>
              <w:rPr>
                <w:rFonts w:ascii="Arial" w:hAnsi="Arial" w:cs="Arial"/>
              </w:rPr>
            </w:pPr>
            <w:r w:rsidRPr="005F3736">
              <w:rPr>
                <w:rFonts w:ascii="Arial" w:hAnsi="Arial" w:cs="Arial"/>
              </w:rPr>
              <w:t>Vsi podizvajalci morajo izpolniti obrazec »</w:t>
            </w:r>
            <w:r w:rsidR="003D7421">
              <w:rPr>
                <w:rFonts w:ascii="Arial" w:hAnsi="Arial" w:cs="Arial"/>
              </w:rPr>
              <w:t>ESPD</w:t>
            </w:r>
            <w:r w:rsidRPr="005F3736">
              <w:rPr>
                <w:rFonts w:ascii="Arial" w:hAnsi="Arial" w:cs="Arial"/>
              </w:rPr>
              <w:t>« posamično in v njem navesti vse zahtevane podatke.</w:t>
            </w:r>
          </w:p>
          <w:p w14:paraId="18621FA8" w14:textId="072B0100" w:rsidR="007A473A" w:rsidRPr="005F3736" w:rsidRDefault="007A473A" w:rsidP="007A473A">
            <w:pPr>
              <w:jc w:val="both"/>
              <w:rPr>
                <w:rFonts w:ascii="Arial" w:hAnsi="Arial" w:cs="Arial"/>
              </w:rPr>
            </w:pPr>
            <w:r w:rsidRPr="005F3736">
              <w:rPr>
                <w:rFonts w:ascii="Arial" w:hAnsi="Arial" w:cs="Arial"/>
              </w:rPr>
              <w:t xml:space="preserve">Če bodo pri podizvajalcu obstajali razlogi za izključitev oziroma ne bo izpolnjeval ustreznih pogojev za sodelovanje iz točke </w:t>
            </w:r>
            <w:r w:rsidR="005F3736" w:rsidRPr="001B20D9">
              <w:rPr>
                <w:rFonts w:ascii="Arial" w:hAnsi="Arial" w:cs="Arial"/>
              </w:rPr>
              <w:t>3.2. Pogoji za sodelovanje teh navodi</w:t>
            </w:r>
            <w:r w:rsidR="005F3736">
              <w:rPr>
                <w:rFonts w:ascii="Arial" w:hAnsi="Arial" w:cs="Arial"/>
              </w:rPr>
              <w:t>l</w:t>
            </w:r>
            <w:r w:rsidRPr="005F3736">
              <w:rPr>
                <w:rFonts w:ascii="Arial" w:hAnsi="Arial" w:cs="Arial"/>
              </w:rPr>
              <w:t>, bo naročnik podizvajalca zavrnil in zahteval njegovo zamenjavo.</w:t>
            </w:r>
          </w:p>
          <w:p w14:paraId="076541EF" w14:textId="539F6F18" w:rsidR="007A473A" w:rsidRPr="005F3736" w:rsidRDefault="007A473A" w:rsidP="007A473A">
            <w:pPr>
              <w:jc w:val="both"/>
              <w:rPr>
                <w:rFonts w:ascii="Arial" w:hAnsi="Arial" w:cs="Arial"/>
              </w:rPr>
            </w:pPr>
            <w:r w:rsidRPr="005F3736">
              <w:rPr>
                <w:rFonts w:ascii="Arial" w:hAnsi="Arial" w:cs="Arial"/>
              </w:rPr>
              <w:t xml:space="preserve">V točki </w:t>
            </w:r>
            <w:r w:rsidR="005F3736" w:rsidRPr="005F3736">
              <w:rPr>
                <w:rFonts w:ascii="Arial" w:hAnsi="Arial" w:cs="Arial"/>
              </w:rPr>
              <w:t xml:space="preserve">3.2. Pogoji za sodelovanje teh navodil </w:t>
            </w:r>
            <w:r w:rsidRPr="005F3736">
              <w:rPr>
                <w:rFonts w:ascii="Arial" w:hAnsi="Arial" w:cs="Arial"/>
              </w:rPr>
              <w:t xml:space="preserve">je izrecno opredeljeno, kateri posamezen pogoj </w:t>
            </w:r>
            <w:r w:rsidRPr="005F3736">
              <w:rPr>
                <w:rFonts w:ascii="Arial" w:hAnsi="Arial" w:cs="Arial"/>
              </w:rPr>
              <w:lastRenderedPageBreak/>
              <w:t>mora izpolnjevati podizvajalec. Ponudnik mora za posameznega podizvajalca priložiti enaka dokazila za izpolnjevanje pogojev, določenih v prejšnjem stavku, kot jih mora priložiti zase, razen pri pogojih, kjer so že predvidena dokazila, ki jih mora podizvajalec predložiti.</w:t>
            </w:r>
          </w:p>
          <w:p w14:paraId="529F0F64" w14:textId="7B3A8CF5" w:rsidR="007A473A" w:rsidRPr="005F3736" w:rsidRDefault="007A473A" w:rsidP="007A473A">
            <w:pPr>
              <w:jc w:val="both"/>
              <w:rPr>
                <w:rFonts w:ascii="Arial" w:hAnsi="Arial" w:cs="Arial"/>
              </w:rPr>
            </w:pPr>
            <w:r w:rsidRPr="005F3736">
              <w:rPr>
                <w:rFonts w:ascii="Arial" w:hAnsi="Arial" w:cs="Arial"/>
              </w:rPr>
              <w:t xml:space="preserve">Izbrani izvajalec bo moral med izvajanjem javnega naročila naročnika obvestiti o morebitnih spremembah informacij </w:t>
            </w:r>
            <w:r w:rsidR="005F3736" w:rsidRPr="005F3736">
              <w:rPr>
                <w:rFonts w:ascii="Arial" w:hAnsi="Arial" w:cs="Arial"/>
              </w:rPr>
              <w:t>podizvajalcih</w:t>
            </w:r>
            <w:r w:rsidRPr="005F3736">
              <w:rPr>
                <w:rFonts w:ascii="Arial" w:hAnsi="Arial" w:cs="Arial"/>
              </w:rPr>
              <w:t xml:space="preserve">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w:t>
            </w:r>
            <w:r w:rsidR="005F3736">
              <w:rPr>
                <w:rFonts w:ascii="Arial" w:hAnsi="Arial" w:cs="Arial"/>
              </w:rPr>
              <w:t>drugega</w:t>
            </w:r>
            <w:r w:rsidRPr="005F3736">
              <w:rPr>
                <w:rFonts w:ascii="Arial" w:hAnsi="Arial" w:cs="Arial"/>
              </w:rPr>
              <w:t xml:space="preserve"> odstavka</w:t>
            </w:r>
            <w:r w:rsidR="005F3736">
              <w:rPr>
                <w:rFonts w:ascii="Arial" w:hAnsi="Arial" w:cs="Arial"/>
              </w:rPr>
              <w:t xml:space="preserve"> 94. člena ZJN-3</w:t>
            </w:r>
            <w:r w:rsidRPr="005F3736">
              <w:rPr>
                <w:rFonts w:ascii="Arial" w:hAnsi="Arial" w:cs="Arial"/>
              </w:rPr>
              <w:t>.</w:t>
            </w:r>
          </w:p>
          <w:p w14:paraId="3B1E578E" w14:textId="77777777" w:rsidR="007A473A" w:rsidRPr="005F3736" w:rsidRDefault="007A473A" w:rsidP="007A473A">
            <w:pPr>
              <w:spacing w:after="0"/>
              <w:jc w:val="both"/>
              <w:rPr>
                <w:rFonts w:ascii="Arial" w:hAnsi="Arial" w:cs="Arial"/>
              </w:rPr>
            </w:pPr>
            <w:r w:rsidRPr="005F3736">
              <w:rPr>
                <w:rFonts w:ascii="Arial" w:hAnsi="Arial" w:cs="Arial"/>
              </w:rPr>
              <w:t xml:space="preserve">Naročnik bo zavrnil vsakega naknadno nominiranega podizvajalca: </w:t>
            </w:r>
          </w:p>
          <w:p w14:paraId="1611AF77"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 xml:space="preserve">če zanj obstajajo razlogi za izključitev, kot so navedeni v točki te razpisne dokumentacije ter zahteval zamenjavo, </w:t>
            </w:r>
          </w:p>
          <w:p w14:paraId="3F8529A5"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če bi to lahko vplivalo na nemoteno izvajanje ali dokončanje del,</w:t>
            </w:r>
          </w:p>
          <w:p w14:paraId="729B685E"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t xml:space="preserve">če novi podizvajalec ne izpolnjuje pogojev v zvezi z oddajo javnega naročila. </w:t>
            </w:r>
          </w:p>
          <w:p w14:paraId="4EFFDEA6" w14:textId="77777777" w:rsidR="007A473A" w:rsidRPr="005F3736" w:rsidRDefault="007A473A" w:rsidP="007A473A">
            <w:pPr>
              <w:spacing w:after="0"/>
              <w:jc w:val="both"/>
              <w:rPr>
                <w:rFonts w:ascii="Arial" w:hAnsi="Arial" w:cs="Arial"/>
              </w:rPr>
            </w:pPr>
            <w:r w:rsidRPr="005F3736">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90D73ED" w14:textId="06F423BE"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glavni izvajalec v pogodbi pooblastiti naročnika, da na podlagi potrjenega računa s strani glavnega izvajalca neposredno plačuje podizvajalcu,</w:t>
            </w:r>
          </w:p>
          <w:p w14:paraId="24251AF9" w14:textId="77777777" w:rsidR="007A473A" w:rsidRPr="005F3736" w:rsidRDefault="007A473A" w:rsidP="007A473A">
            <w:pPr>
              <w:pStyle w:val="Odstavekseznama"/>
              <w:numPr>
                <w:ilvl w:val="0"/>
                <w:numId w:val="12"/>
              </w:numPr>
              <w:spacing w:after="0"/>
              <w:jc w:val="both"/>
              <w:rPr>
                <w:rFonts w:ascii="Arial" w:hAnsi="Arial" w:cs="Arial"/>
              </w:rPr>
            </w:pPr>
            <w:r w:rsidRPr="005F3736">
              <w:rPr>
                <w:rFonts w:ascii="Arial" w:hAnsi="Arial" w:cs="Arial"/>
              </w:rPr>
              <w:t>podizvajalec predložiti soglasje, na podlagi katerega naročnik namesto ponudnika poravna podizvajalčevo terjatev do ponudnika,</w:t>
            </w:r>
          </w:p>
          <w:p w14:paraId="3E888E0F" w14:textId="77777777" w:rsidR="007A473A" w:rsidRPr="005F3736" w:rsidRDefault="007A473A" w:rsidP="007A473A">
            <w:pPr>
              <w:pStyle w:val="Odstavekseznama"/>
              <w:numPr>
                <w:ilvl w:val="0"/>
                <w:numId w:val="12"/>
              </w:numPr>
              <w:jc w:val="both"/>
              <w:rPr>
                <w:rFonts w:ascii="Arial" w:hAnsi="Arial" w:cs="Arial"/>
              </w:rPr>
            </w:pPr>
            <w:r w:rsidRPr="005F3736">
              <w:rPr>
                <w:rFonts w:ascii="Arial" w:hAnsi="Arial" w:cs="Arial"/>
              </w:rPr>
              <w:lastRenderedPageBreak/>
              <w:t>glavni izvajalec svojemu računu ali situaciji priložiti račun ali situacijo podizvajalca, ki ga je predhodno potrdil.</w:t>
            </w:r>
          </w:p>
          <w:p w14:paraId="17BEB9DB" w14:textId="658DFDE5" w:rsidR="007A473A" w:rsidRPr="005F3736" w:rsidRDefault="007A473A" w:rsidP="007A473A">
            <w:pPr>
              <w:jc w:val="both"/>
              <w:rPr>
                <w:rFonts w:ascii="Arial" w:hAnsi="Arial" w:cs="Arial"/>
              </w:rPr>
            </w:pPr>
            <w:r w:rsidRPr="005F3736">
              <w:rPr>
                <w:rFonts w:ascii="Arial" w:hAnsi="Arial" w:cs="Arial"/>
              </w:rPr>
              <w:t xml:space="preserve">Za tiste nominirane podizvajalce, ki neposrednih plačil ne bodo zahtevali, bo naročnik od glavnega izvajalca zahteval, da mu najpozneje v 60 dneh od plačila </w:t>
            </w:r>
            <w:r w:rsidR="00C67A28">
              <w:rPr>
                <w:rFonts w:ascii="Arial" w:hAnsi="Arial" w:cs="Arial"/>
              </w:rPr>
              <w:t>zadnjega</w:t>
            </w:r>
            <w:r w:rsidR="00C67A28" w:rsidRPr="005F3736">
              <w:rPr>
                <w:rFonts w:ascii="Arial" w:hAnsi="Arial" w:cs="Arial"/>
              </w:rPr>
              <w:t xml:space="preserve"> </w:t>
            </w:r>
            <w:r w:rsidRPr="005F3736">
              <w:rPr>
                <w:rFonts w:ascii="Arial" w:hAnsi="Arial" w:cs="Arial"/>
              </w:rPr>
              <w:t xml:space="preserve">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AECC953" w14:textId="77777777" w:rsidR="007A473A" w:rsidRPr="005F3736" w:rsidRDefault="007A473A" w:rsidP="007A473A">
            <w:pPr>
              <w:jc w:val="both"/>
              <w:rPr>
                <w:rFonts w:ascii="Arial" w:hAnsi="Arial" w:cs="Arial"/>
              </w:rPr>
            </w:pPr>
            <w:r w:rsidRPr="005F3736">
              <w:rPr>
                <w:rFonts w:ascii="Arial" w:hAnsi="Arial" w:cs="Arial"/>
              </w:rPr>
              <w:t>Izbrani ponudnik v razmerju do naročnika v celoti odgovarja za izvedbo naročila.</w:t>
            </w:r>
          </w:p>
        </w:tc>
      </w:tr>
      <w:tr w:rsidR="007A473A" w:rsidRPr="006B3ED6" w14:paraId="303D6E52" w14:textId="77777777" w:rsidTr="0090114F">
        <w:trPr>
          <w:jc w:val="center"/>
        </w:trPr>
        <w:tc>
          <w:tcPr>
            <w:tcW w:w="4820" w:type="dxa"/>
            <w:tcBorders>
              <w:right w:val="single" w:sz="4" w:space="0" w:color="auto"/>
            </w:tcBorders>
          </w:tcPr>
          <w:p w14:paraId="08DEA4A4" w14:textId="77777777" w:rsidR="007A473A" w:rsidRPr="00AD78A7" w:rsidRDefault="007A473A" w:rsidP="007A473A">
            <w:pPr>
              <w:rPr>
                <w:rFonts w:ascii="Arial" w:hAnsi="Arial" w:cs="Arial"/>
              </w:rPr>
            </w:pPr>
            <w:r w:rsidRPr="00AD78A7">
              <w:rPr>
                <w:rFonts w:ascii="Arial" w:hAnsi="Arial" w:cs="Arial"/>
                <w:b/>
              </w:rPr>
              <w:lastRenderedPageBreak/>
              <w:t>Jezik ponudbe</w:t>
            </w:r>
          </w:p>
        </w:tc>
        <w:tc>
          <w:tcPr>
            <w:tcW w:w="4828" w:type="dxa"/>
            <w:tcBorders>
              <w:left w:val="single" w:sz="4" w:space="0" w:color="auto"/>
            </w:tcBorders>
          </w:tcPr>
          <w:p w14:paraId="605ECF23" w14:textId="77777777" w:rsidR="007A473A" w:rsidRPr="006B3ED6" w:rsidRDefault="007A473A" w:rsidP="007A473A">
            <w:pPr>
              <w:jc w:val="both"/>
              <w:rPr>
                <w:rFonts w:ascii="Arial" w:hAnsi="Arial" w:cs="Arial"/>
              </w:rPr>
            </w:pPr>
            <w:r w:rsidRPr="003374A7">
              <w:rPr>
                <w:rFonts w:ascii="Arial" w:hAnsi="Arial" w:cs="Arial"/>
              </w:rPr>
              <w:t>Ponudba mora biti pripravljena v slovenskem jeziku. Priloge so lahko tudi v tujem jeziku. Na zahtevo naročnika mora ponudnik priskrbeti prevod v slovenski jezik.</w:t>
            </w:r>
          </w:p>
        </w:tc>
      </w:tr>
      <w:tr w:rsidR="007A473A" w:rsidRPr="006B3ED6" w14:paraId="12C20376" w14:textId="77777777" w:rsidTr="0090114F">
        <w:trPr>
          <w:jc w:val="center"/>
        </w:trPr>
        <w:tc>
          <w:tcPr>
            <w:tcW w:w="4820" w:type="dxa"/>
            <w:tcBorders>
              <w:right w:val="single" w:sz="4" w:space="0" w:color="auto"/>
            </w:tcBorders>
          </w:tcPr>
          <w:p w14:paraId="3FBE1C40" w14:textId="77777777" w:rsidR="007A473A" w:rsidRPr="00AD78A7" w:rsidRDefault="007A473A" w:rsidP="007A473A">
            <w:pPr>
              <w:rPr>
                <w:rFonts w:ascii="Arial" w:hAnsi="Arial" w:cs="Arial"/>
                <w:b/>
              </w:rPr>
            </w:pPr>
            <w:r>
              <w:rPr>
                <w:rFonts w:ascii="Arial" w:hAnsi="Arial" w:cs="Arial"/>
                <w:b/>
              </w:rPr>
              <w:t>Oblika ponudbe</w:t>
            </w:r>
          </w:p>
        </w:tc>
        <w:tc>
          <w:tcPr>
            <w:tcW w:w="4828" w:type="dxa"/>
            <w:tcBorders>
              <w:left w:val="single" w:sz="4" w:space="0" w:color="auto"/>
            </w:tcBorders>
          </w:tcPr>
          <w:p w14:paraId="7B4EA2A1" w14:textId="77777777" w:rsidR="007A473A" w:rsidRPr="003374A7" w:rsidRDefault="007A473A" w:rsidP="007A473A">
            <w:pPr>
              <w:jc w:val="both"/>
              <w:rPr>
                <w:rFonts w:ascii="Arial" w:hAnsi="Arial" w:cs="Arial"/>
              </w:rPr>
            </w:pPr>
            <w:r w:rsidRPr="00735993">
              <w:rPr>
                <w:rFonts w:ascii="Arial" w:hAnsi="Arial" w:cs="Arial"/>
              </w:rPr>
              <w:t xml:space="preserve">Ponudba mora biti predložena v elektronski obliki, v formatih obrazcev, ki jih je </w:t>
            </w:r>
            <w:r>
              <w:rPr>
                <w:rFonts w:ascii="Arial" w:hAnsi="Arial" w:cs="Arial"/>
              </w:rPr>
              <w:t xml:space="preserve">v okviru razpisne dokumentacije </w:t>
            </w:r>
            <w:r w:rsidRPr="00735993">
              <w:rPr>
                <w:rFonts w:ascii="Arial" w:hAnsi="Arial" w:cs="Arial"/>
              </w:rPr>
              <w:t>zagotovil naročnik, ali kot ročno izpolnjeni in poskenirani obrazci v formatu PDF.</w:t>
            </w:r>
          </w:p>
        </w:tc>
      </w:tr>
      <w:tr w:rsidR="007A473A" w:rsidRPr="006B3ED6" w14:paraId="2D9510C8" w14:textId="77777777" w:rsidTr="0090114F">
        <w:trPr>
          <w:jc w:val="center"/>
        </w:trPr>
        <w:tc>
          <w:tcPr>
            <w:tcW w:w="4820" w:type="dxa"/>
            <w:tcBorders>
              <w:right w:val="single" w:sz="4" w:space="0" w:color="auto"/>
            </w:tcBorders>
          </w:tcPr>
          <w:p w14:paraId="380B7AD8" w14:textId="77777777" w:rsidR="007A473A" w:rsidRPr="00AD78A7" w:rsidRDefault="007A473A" w:rsidP="007A473A">
            <w:pPr>
              <w:rPr>
                <w:rFonts w:ascii="Arial" w:hAnsi="Arial" w:cs="Arial"/>
                <w:b/>
              </w:rPr>
            </w:pPr>
            <w:r>
              <w:rPr>
                <w:rFonts w:ascii="Arial" w:hAnsi="Arial" w:cs="Arial"/>
                <w:b/>
              </w:rPr>
              <w:t>Veljavnost ponudbe</w:t>
            </w:r>
          </w:p>
        </w:tc>
        <w:tc>
          <w:tcPr>
            <w:tcW w:w="4828" w:type="dxa"/>
            <w:tcBorders>
              <w:left w:val="single" w:sz="4" w:space="0" w:color="auto"/>
            </w:tcBorders>
          </w:tcPr>
          <w:p w14:paraId="2B74740E" w14:textId="77777777" w:rsidR="007A473A" w:rsidRPr="006B3ED6" w:rsidRDefault="007A473A" w:rsidP="007A473A">
            <w:pPr>
              <w:jc w:val="both"/>
              <w:rPr>
                <w:rFonts w:ascii="Arial" w:hAnsi="Arial" w:cs="Arial"/>
              </w:rPr>
            </w:pPr>
            <w:r w:rsidRPr="002F583F">
              <w:rPr>
                <w:rFonts w:ascii="Arial" w:hAnsi="Arial" w:cs="Arial"/>
                <w:b/>
              </w:rPr>
              <w:t>Tri mesece</w:t>
            </w:r>
            <w:r>
              <w:rPr>
                <w:rFonts w:ascii="Arial" w:hAnsi="Arial" w:cs="Arial"/>
              </w:rPr>
              <w:t xml:space="preserve"> od roka za oddajo ponudb. </w:t>
            </w:r>
            <w:r w:rsidRPr="00EC6DC4">
              <w:rPr>
                <w:rFonts w:ascii="Arial" w:hAnsi="Arial" w:cs="Arial"/>
              </w:rPr>
              <w:t>V izjemnih okoliščinah bo naročnik lahko zahteval, da ponudniki podaljšajo čas veljavnosti ponudb za določeno dodatno obdobje.</w:t>
            </w:r>
          </w:p>
        </w:tc>
      </w:tr>
      <w:tr w:rsidR="007A473A" w:rsidRPr="006B3ED6" w14:paraId="26E5259B" w14:textId="77777777" w:rsidTr="0090114F">
        <w:trPr>
          <w:jc w:val="center"/>
        </w:trPr>
        <w:tc>
          <w:tcPr>
            <w:tcW w:w="4820" w:type="dxa"/>
            <w:tcBorders>
              <w:right w:val="single" w:sz="4" w:space="0" w:color="auto"/>
            </w:tcBorders>
          </w:tcPr>
          <w:p w14:paraId="4AB19E60" w14:textId="77777777" w:rsidR="007A473A" w:rsidRDefault="007A473A" w:rsidP="007A473A">
            <w:pPr>
              <w:rPr>
                <w:rFonts w:ascii="Arial" w:hAnsi="Arial" w:cs="Arial"/>
                <w:b/>
              </w:rPr>
            </w:pPr>
            <w:r>
              <w:rPr>
                <w:rFonts w:ascii="Arial" w:hAnsi="Arial" w:cs="Arial"/>
                <w:b/>
              </w:rPr>
              <w:t>Stroški ponudbe</w:t>
            </w:r>
          </w:p>
        </w:tc>
        <w:tc>
          <w:tcPr>
            <w:tcW w:w="4828" w:type="dxa"/>
            <w:tcBorders>
              <w:left w:val="single" w:sz="4" w:space="0" w:color="auto"/>
            </w:tcBorders>
          </w:tcPr>
          <w:p w14:paraId="1B159AED" w14:textId="77777777" w:rsidR="007A473A" w:rsidRDefault="007A473A" w:rsidP="007A473A">
            <w:pPr>
              <w:jc w:val="both"/>
              <w:rPr>
                <w:rFonts w:ascii="Arial" w:hAnsi="Arial" w:cs="Arial"/>
              </w:rPr>
            </w:pPr>
            <w:r w:rsidRPr="00EC6DC4">
              <w:rPr>
                <w:rFonts w:ascii="Arial" w:hAnsi="Arial" w:cs="Arial"/>
              </w:rPr>
              <w:t>Vse stroške, povezane s pripravo in predložitvijo ponudbe, nosi ponudnik.</w:t>
            </w:r>
          </w:p>
        </w:tc>
      </w:tr>
      <w:tr w:rsidR="007A473A" w:rsidRPr="006B3ED6" w14:paraId="1A7E48BA" w14:textId="77777777" w:rsidTr="0090114F">
        <w:trPr>
          <w:jc w:val="center"/>
        </w:trPr>
        <w:tc>
          <w:tcPr>
            <w:tcW w:w="4820" w:type="dxa"/>
            <w:tcBorders>
              <w:right w:val="single" w:sz="4" w:space="0" w:color="auto"/>
            </w:tcBorders>
          </w:tcPr>
          <w:p w14:paraId="3FE064EE" w14:textId="77777777" w:rsidR="007A473A" w:rsidRDefault="007A473A" w:rsidP="007A473A">
            <w:pPr>
              <w:rPr>
                <w:rFonts w:ascii="Arial" w:hAnsi="Arial" w:cs="Arial"/>
                <w:b/>
              </w:rPr>
            </w:pPr>
            <w:r>
              <w:rPr>
                <w:rFonts w:ascii="Arial" w:hAnsi="Arial" w:cs="Arial"/>
                <w:b/>
              </w:rPr>
              <w:t>Variantne ponudbe</w:t>
            </w:r>
          </w:p>
        </w:tc>
        <w:tc>
          <w:tcPr>
            <w:tcW w:w="4828" w:type="dxa"/>
            <w:tcBorders>
              <w:left w:val="single" w:sz="4" w:space="0" w:color="auto"/>
            </w:tcBorders>
          </w:tcPr>
          <w:p w14:paraId="1E8CCC17" w14:textId="658A8956" w:rsidR="007A473A" w:rsidRDefault="007A473A" w:rsidP="007A473A">
            <w:pPr>
              <w:jc w:val="both"/>
              <w:rPr>
                <w:rFonts w:ascii="Arial" w:hAnsi="Arial" w:cs="Arial"/>
              </w:rPr>
            </w:pPr>
            <w:r>
              <w:rPr>
                <w:rFonts w:ascii="Arial" w:hAnsi="Arial" w:cs="Arial"/>
              </w:rPr>
              <w:t>N</w:t>
            </w:r>
            <w:r w:rsidR="00D57F61">
              <w:rPr>
                <w:rFonts w:ascii="Arial" w:hAnsi="Arial" w:cs="Arial"/>
              </w:rPr>
              <w:t>e</w:t>
            </w:r>
            <w:r>
              <w:rPr>
                <w:rFonts w:ascii="Arial" w:hAnsi="Arial" w:cs="Arial"/>
              </w:rPr>
              <w:t>.</w:t>
            </w:r>
          </w:p>
        </w:tc>
      </w:tr>
      <w:tr w:rsidR="007A473A" w:rsidRPr="006B3ED6" w14:paraId="4DE523B0" w14:textId="77777777" w:rsidTr="0090114F">
        <w:trPr>
          <w:jc w:val="center"/>
        </w:trPr>
        <w:tc>
          <w:tcPr>
            <w:tcW w:w="4820" w:type="dxa"/>
            <w:tcBorders>
              <w:right w:val="single" w:sz="4" w:space="0" w:color="auto"/>
            </w:tcBorders>
          </w:tcPr>
          <w:p w14:paraId="79B8CE26" w14:textId="77777777" w:rsidR="007A473A" w:rsidRPr="00AD78A7" w:rsidRDefault="007A473A" w:rsidP="007A473A">
            <w:pPr>
              <w:rPr>
                <w:rFonts w:ascii="Arial" w:hAnsi="Arial" w:cs="Arial"/>
              </w:rPr>
            </w:pPr>
            <w:r w:rsidRPr="00AD78A7">
              <w:rPr>
                <w:rFonts w:ascii="Arial" w:hAnsi="Arial" w:cs="Arial"/>
                <w:b/>
              </w:rPr>
              <w:t xml:space="preserve">Način </w:t>
            </w:r>
            <w:r>
              <w:rPr>
                <w:rFonts w:ascii="Arial" w:hAnsi="Arial" w:cs="Arial"/>
                <w:b/>
              </w:rPr>
              <w:t>oddaje ponudbe</w:t>
            </w:r>
          </w:p>
        </w:tc>
        <w:tc>
          <w:tcPr>
            <w:tcW w:w="4828" w:type="dxa"/>
            <w:tcBorders>
              <w:left w:val="single" w:sz="4" w:space="0" w:color="auto"/>
            </w:tcBorders>
          </w:tcPr>
          <w:p w14:paraId="13D42D93" w14:textId="78189A9D" w:rsidR="007A473A" w:rsidRPr="00BA750F" w:rsidRDefault="007A473A" w:rsidP="007A473A">
            <w:pPr>
              <w:jc w:val="both"/>
              <w:rPr>
                <w:rFonts w:ascii="Arial" w:hAnsi="Arial" w:cs="Arial"/>
              </w:rPr>
            </w:pPr>
          </w:p>
        </w:tc>
      </w:tr>
      <w:tr w:rsidR="007A473A" w:rsidRPr="006B3ED6" w14:paraId="5E8A933F" w14:textId="77777777" w:rsidTr="0090114F">
        <w:trPr>
          <w:jc w:val="center"/>
        </w:trPr>
        <w:tc>
          <w:tcPr>
            <w:tcW w:w="4820" w:type="dxa"/>
            <w:tcBorders>
              <w:right w:val="single" w:sz="4" w:space="0" w:color="auto"/>
            </w:tcBorders>
          </w:tcPr>
          <w:p w14:paraId="6A96F51F" w14:textId="77777777" w:rsidR="007A473A" w:rsidRPr="00AD78A7" w:rsidRDefault="007A473A" w:rsidP="007A473A">
            <w:pPr>
              <w:rPr>
                <w:rFonts w:ascii="Arial" w:hAnsi="Arial" w:cs="Arial"/>
              </w:rPr>
            </w:pPr>
            <w:r w:rsidRPr="00AD78A7">
              <w:rPr>
                <w:rFonts w:ascii="Arial" w:hAnsi="Arial" w:cs="Arial"/>
                <w:b/>
              </w:rPr>
              <w:t xml:space="preserve">Rok za </w:t>
            </w:r>
            <w:r>
              <w:rPr>
                <w:rFonts w:ascii="Arial" w:hAnsi="Arial" w:cs="Arial"/>
                <w:b/>
              </w:rPr>
              <w:t>oddajo</w:t>
            </w:r>
            <w:r w:rsidRPr="00AD78A7">
              <w:rPr>
                <w:rFonts w:ascii="Arial" w:hAnsi="Arial" w:cs="Arial"/>
                <w:b/>
              </w:rPr>
              <w:t xml:space="preserve"> ponudb</w:t>
            </w:r>
          </w:p>
        </w:tc>
        <w:tc>
          <w:tcPr>
            <w:tcW w:w="4828" w:type="dxa"/>
            <w:tcBorders>
              <w:left w:val="single" w:sz="4" w:space="0" w:color="auto"/>
            </w:tcBorders>
          </w:tcPr>
          <w:p w14:paraId="77945C66" w14:textId="786EF09D" w:rsidR="002F583F" w:rsidRPr="00CB36DC" w:rsidRDefault="002458D3" w:rsidP="00CB36DC">
            <w:pPr>
              <w:jc w:val="both"/>
              <w:rPr>
                <w:rFonts w:ascii="Arial" w:hAnsi="Arial" w:cs="Arial"/>
                <w:b/>
                <w:bCs/>
              </w:rPr>
            </w:pPr>
            <w:r>
              <w:rPr>
                <w:rFonts w:ascii="Arial" w:hAnsi="Arial" w:cs="Arial"/>
                <w:b/>
                <w:bCs/>
              </w:rPr>
              <w:t xml:space="preserve">15. 12. 2025 </w:t>
            </w:r>
            <w:r w:rsidR="002E2061" w:rsidRPr="00CB36DC">
              <w:rPr>
                <w:rFonts w:ascii="Arial" w:hAnsi="Arial" w:cs="Arial"/>
                <w:b/>
                <w:bCs/>
              </w:rPr>
              <w:t>do 10.00 ure.</w:t>
            </w:r>
          </w:p>
          <w:p w14:paraId="798781C6" w14:textId="77777777" w:rsidR="007A473A" w:rsidRPr="00BA750F" w:rsidRDefault="007A473A" w:rsidP="007A473A">
            <w:pPr>
              <w:jc w:val="both"/>
              <w:rPr>
                <w:rFonts w:ascii="Arial" w:hAnsi="Arial" w:cs="Arial"/>
              </w:rPr>
            </w:pPr>
            <w:r w:rsidRPr="00BA750F">
              <w:rPr>
                <w:rFonts w:ascii="Arial" w:hAnsi="Arial" w:cs="Arial"/>
              </w:rPr>
              <w:t xml:space="preserve">Ponudba se šteje za pravočasno oddano, če jo naročnik prejme preko sistema e-JN do zgoraj navedenega roka. </w:t>
            </w:r>
          </w:p>
        </w:tc>
      </w:tr>
      <w:tr w:rsidR="007A473A" w:rsidRPr="006B3ED6" w14:paraId="22D5986C" w14:textId="77777777" w:rsidTr="0090114F">
        <w:trPr>
          <w:jc w:val="center"/>
        </w:trPr>
        <w:tc>
          <w:tcPr>
            <w:tcW w:w="4820" w:type="dxa"/>
            <w:tcBorders>
              <w:right w:val="single" w:sz="4" w:space="0" w:color="auto"/>
            </w:tcBorders>
          </w:tcPr>
          <w:p w14:paraId="053FBDB8" w14:textId="77777777" w:rsidR="007A473A" w:rsidRPr="00AD78A7" w:rsidRDefault="007A473A" w:rsidP="007A473A">
            <w:pPr>
              <w:rPr>
                <w:rFonts w:ascii="Arial" w:hAnsi="Arial" w:cs="Arial"/>
                <w:b/>
              </w:rPr>
            </w:pPr>
            <w:r>
              <w:rPr>
                <w:rFonts w:ascii="Arial" w:hAnsi="Arial" w:cs="Arial"/>
                <w:b/>
              </w:rPr>
              <w:lastRenderedPageBreak/>
              <w:t>Dopustne dopolnitve ponudbe</w:t>
            </w:r>
          </w:p>
        </w:tc>
        <w:tc>
          <w:tcPr>
            <w:tcW w:w="4828" w:type="dxa"/>
            <w:tcBorders>
              <w:left w:val="single" w:sz="4" w:space="0" w:color="auto"/>
            </w:tcBorders>
          </w:tcPr>
          <w:p w14:paraId="795DE98C" w14:textId="77777777" w:rsidR="007A473A" w:rsidRPr="00BA750F" w:rsidRDefault="007A473A" w:rsidP="007A473A">
            <w:pPr>
              <w:jc w:val="both"/>
              <w:rPr>
                <w:rFonts w:ascii="Arial" w:hAnsi="Arial" w:cs="Arial"/>
              </w:rPr>
            </w:pPr>
            <w:r w:rsidRPr="00BA750F">
              <w:rPr>
                <w:rFonts w:ascii="Arial" w:hAnsi="Arial" w:cs="Arial"/>
              </w:rPr>
              <w:t>Naročnik bo v primeru dopolnjevanja ter pojasnjevanja ponudbe ravnal skladno z določili 89. člena ZJN-3. Komunikacija s ponudnikom, vezana na dopustne dopolnitve ponudbe, bo potekala izključno preko sistema e-JN, razen v izjemnih primerih nepredvidenih tehničnih težav tega portala.</w:t>
            </w:r>
          </w:p>
        </w:tc>
      </w:tr>
      <w:tr w:rsidR="007A473A" w:rsidRPr="006B3ED6" w14:paraId="6D58EC53" w14:textId="77777777" w:rsidTr="0090114F">
        <w:trPr>
          <w:jc w:val="center"/>
        </w:trPr>
        <w:tc>
          <w:tcPr>
            <w:tcW w:w="4820" w:type="dxa"/>
            <w:tcBorders>
              <w:right w:val="single" w:sz="4" w:space="0" w:color="auto"/>
            </w:tcBorders>
          </w:tcPr>
          <w:p w14:paraId="4865540E" w14:textId="77777777" w:rsidR="007A473A" w:rsidRDefault="007A473A" w:rsidP="007A473A">
            <w:pPr>
              <w:rPr>
                <w:rFonts w:ascii="Arial" w:hAnsi="Arial" w:cs="Arial"/>
                <w:b/>
              </w:rPr>
            </w:pPr>
            <w:r>
              <w:rPr>
                <w:rFonts w:ascii="Arial" w:hAnsi="Arial" w:cs="Arial"/>
                <w:b/>
              </w:rPr>
              <w:t>Čas in kraj odpiranja ponudb</w:t>
            </w:r>
          </w:p>
          <w:p w14:paraId="7C7E9859" w14:textId="77777777" w:rsidR="00B81BB4" w:rsidRDefault="00B81BB4" w:rsidP="007A473A">
            <w:pPr>
              <w:rPr>
                <w:rFonts w:ascii="Arial" w:hAnsi="Arial" w:cs="Arial"/>
                <w:b/>
              </w:rPr>
            </w:pPr>
          </w:p>
          <w:p w14:paraId="7B55E107" w14:textId="77777777" w:rsidR="00B81BB4" w:rsidRDefault="00B81BB4" w:rsidP="007A473A">
            <w:pPr>
              <w:rPr>
                <w:rFonts w:ascii="Arial" w:hAnsi="Arial" w:cs="Arial"/>
                <w:b/>
              </w:rPr>
            </w:pPr>
          </w:p>
          <w:p w14:paraId="22628D07" w14:textId="77777777" w:rsidR="00B81BB4" w:rsidRDefault="00B81BB4" w:rsidP="007A473A">
            <w:pPr>
              <w:rPr>
                <w:rFonts w:ascii="Arial" w:hAnsi="Arial" w:cs="Arial"/>
                <w:b/>
              </w:rPr>
            </w:pPr>
          </w:p>
          <w:p w14:paraId="72307681" w14:textId="77777777" w:rsidR="00B81BB4" w:rsidRDefault="00B81BB4" w:rsidP="007A473A">
            <w:pPr>
              <w:rPr>
                <w:rFonts w:ascii="Arial" w:hAnsi="Arial" w:cs="Arial"/>
                <w:b/>
              </w:rPr>
            </w:pPr>
          </w:p>
          <w:p w14:paraId="3C5D3BED" w14:textId="77777777" w:rsidR="00B81BB4" w:rsidRDefault="00B81BB4" w:rsidP="007A473A">
            <w:pPr>
              <w:rPr>
                <w:rFonts w:ascii="Arial" w:hAnsi="Arial" w:cs="Arial"/>
                <w:b/>
              </w:rPr>
            </w:pPr>
          </w:p>
          <w:p w14:paraId="65E320EC" w14:textId="77777777" w:rsidR="00B81BB4" w:rsidRDefault="00B81BB4" w:rsidP="007A473A">
            <w:pPr>
              <w:rPr>
                <w:rFonts w:ascii="Arial" w:hAnsi="Arial" w:cs="Arial"/>
                <w:b/>
              </w:rPr>
            </w:pPr>
          </w:p>
          <w:p w14:paraId="337CC04A" w14:textId="77777777" w:rsidR="00B81BB4" w:rsidRDefault="00B81BB4" w:rsidP="007A473A">
            <w:pPr>
              <w:rPr>
                <w:rFonts w:ascii="Arial" w:hAnsi="Arial" w:cs="Arial"/>
                <w:b/>
              </w:rPr>
            </w:pPr>
          </w:p>
          <w:p w14:paraId="449B387F" w14:textId="77777777" w:rsidR="00B81BB4" w:rsidRDefault="00B81BB4" w:rsidP="007A473A">
            <w:pPr>
              <w:rPr>
                <w:rFonts w:ascii="Arial" w:hAnsi="Arial" w:cs="Arial"/>
                <w:b/>
              </w:rPr>
            </w:pPr>
          </w:p>
          <w:p w14:paraId="774524BF" w14:textId="26B4FE11" w:rsidR="00B81BB4" w:rsidRPr="00AD78A7" w:rsidRDefault="00B81BB4" w:rsidP="007A473A">
            <w:pPr>
              <w:rPr>
                <w:rFonts w:ascii="Arial" w:hAnsi="Arial" w:cs="Arial"/>
                <w:b/>
              </w:rPr>
            </w:pPr>
          </w:p>
        </w:tc>
        <w:tc>
          <w:tcPr>
            <w:tcW w:w="4828" w:type="dxa"/>
            <w:tcBorders>
              <w:left w:val="single" w:sz="4" w:space="0" w:color="auto"/>
            </w:tcBorders>
          </w:tcPr>
          <w:p w14:paraId="329FB876" w14:textId="1B29B86F" w:rsidR="007A473A" w:rsidRPr="00BA750F" w:rsidRDefault="007A473A" w:rsidP="007A473A">
            <w:pPr>
              <w:jc w:val="both"/>
              <w:rPr>
                <w:rFonts w:ascii="Arial" w:hAnsi="Arial" w:cs="Arial"/>
              </w:rPr>
            </w:pPr>
            <w:r w:rsidRPr="00BA750F">
              <w:rPr>
                <w:rFonts w:ascii="Arial" w:hAnsi="Arial" w:cs="Arial"/>
              </w:rPr>
              <w:t xml:space="preserve">Odpiranje ponudb bo potekalo avtomatično v sistemu e-JN dne </w:t>
            </w:r>
            <w:r w:rsidR="00CE71B0">
              <w:rPr>
                <w:rFonts w:ascii="Arial" w:hAnsi="Arial" w:cs="Arial"/>
                <w:b/>
              </w:rPr>
              <w:t>15. 12. 2025</w:t>
            </w:r>
            <w:r w:rsidR="00CE71B0" w:rsidRPr="00BA750F">
              <w:rPr>
                <w:rFonts w:ascii="Arial" w:hAnsi="Arial" w:cs="Arial"/>
                <w:b/>
              </w:rPr>
              <w:t xml:space="preserve"> </w:t>
            </w:r>
            <w:r w:rsidRPr="00BA750F">
              <w:rPr>
                <w:rFonts w:ascii="Arial" w:hAnsi="Arial" w:cs="Arial"/>
              </w:rPr>
              <w:t xml:space="preserve">s pričetkom ob </w:t>
            </w:r>
            <w:r w:rsidR="00F12C57" w:rsidRPr="00BA750F">
              <w:rPr>
                <w:rFonts w:ascii="Arial" w:hAnsi="Arial" w:cs="Arial"/>
                <w:b/>
              </w:rPr>
              <w:t>1</w:t>
            </w:r>
            <w:r w:rsidR="00CE71B0">
              <w:rPr>
                <w:rFonts w:ascii="Arial" w:hAnsi="Arial" w:cs="Arial"/>
                <w:b/>
              </w:rPr>
              <w:t>3</w:t>
            </w:r>
            <w:r w:rsidR="00F12C57" w:rsidRPr="00BA750F">
              <w:rPr>
                <w:rFonts w:ascii="Arial" w:hAnsi="Arial" w:cs="Arial"/>
                <w:b/>
              </w:rPr>
              <w:t>.</w:t>
            </w:r>
            <w:r w:rsidR="00215C32">
              <w:rPr>
                <w:rFonts w:ascii="Arial" w:hAnsi="Arial" w:cs="Arial"/>
                <w:b/>
              </w:rPr>
              <w:t>00</w:t>
            </w:r>
            <w:r w:rsidRPr="00BA750F">
              <w:rPr>
                <w:rFonts w:ascii="Arial" w:hAnsi="Arial" w:cs="Arial"/>
                <w:b/>
              </w:rPr>
              <w:t xml:space="preserve"> uri</w:t>
            </w:r>
            <w:r w:rsidRPr="00BA750F">
              <w:rPr>
                <w:rFonts w:ascii="Arial" w:hAnsi="Arial" w:cs="Arial"/>
              </w:rPr>
              <w:t xml:space="preserve"> na spletnem naslovu </w:t>
            </w:r>
            <w:hyperlink r:id="rId10" w:history="1">
              <w:r w:rsidRPr="00BA750F">
                <w:rPr>
                  <w:rStyle w:val="Hiperpovezava"/>
                  <w:rFonts w:ascii="Arial" w:hAnsi="Arial" w:cs="Arial"/>
                </w:rPr>
                <w:t>https://ejn.gov.si</w:t>
              </w:r>
            </w:hyperlink>
            <w:r w:rsidRPr="00BA750F">
              <w:rPr>
                <w:rFonts w:ascii="Arial" w:hAnsi="Arial" w:cs="Arial"/>
              </w:rPr>
              <w:t>.</w:t>
            </w:r>
          </w:p>
          <w:p w14:paraId="3474511F" w14:textId="51DBDE06" w:rsidR="00B81BB4" w:rsidRPr="00CB36DC" w:rsidRDefault="007A473A" w:rsidP="00CB36DC">
            <w:pPr>
              <w:jc w:val="both"/>
              <w:rPr>
                <w:rFonts w:ascii="Arial" w:hAnsi="Arial" w:cs="Arial"/>
                <w:b/>
              </w:rPr>
            </w:pPr>
            <w:r w:rsidRPr="00BA750F">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Po izvedenem odpiranju ponudb je zapisnik o odpiranju ponudb javno dostopen v sistemu e-JN </w:t>
            </w:r>
            <w:r w:rsidR="00CB36DC">
              <w:rPr>
                <w:rFonts w:ascii="Arial" w:hAnsi="Arial" w:cs="Arial"/>
              </w:rPr>
              <w:t>p</w:t>
            </w:r>
            <w:r w:rsidRPr="00BA750F">
              <w:rPr>
                <w:rFonts w:ascii="Arial" w:hAnsi="Arial" w:cs="Arial"/>
              </w:rPr>
              <w:t>ri objavi javnega naročila.</w:t>
            </w:r>
          </w:p>
        </w:tc>
      </w:tr>
      <w:tr w:rsidR="007A473A" w:rsidRPr="006B3ED6" w14:paraId="4B2E5D09" w14:textId="77777777" w:rsidTr="0090114F">
        <w:trPr>
          <w:jc w:val="center"/>
        </w:trPr>
        <w:tc>
          <w:tcPr>
            <w:tcW w:w="9648" w:type="dxa"/>
            <w:gridSpan w:val="2"/>
          </w:tcPr>
          <w:p w14:paraId="076F12BC" w14:textId="77777777" w:rsidR="007A473A" w:rsidRPr="00AE6452" w:rsidRDefault="007A473A" w:rsidP="007A473A">
            <w:pPr>
              <w:pStyle w:val="Odstavekseznama"/>
              <w:numPr>
                <w:ilvl w:val="0"/>
                <w:numId w:val="10"/>
              </w:numPr>
              <w:spacing w:before="480"/>
              <w:rPr>
                <w:rFonts w:ascii="Arial" w:hAnsi="Arial" w:cs="Arial"/>
              </w:rPr>
            </w:pPr>
            <w:r>
              <w:rPr>
                <w:rFonts w:ascii="Arial" w:hAnsi="Arial" w:cs="Arial"/>
                <w:b/>
                <w:color w:val="00B846"/>
              </w:rPr>
              <w:t>Odločitev o oddaji javnega naročila</w:t>
            </w:r>
          </w:p>
        </w:tc>
      </w:tr>
      <w:tr w:rsidR="007A473A" w:rsidRPr="006B3ED6" w14:paraId="183CE97D" w14:textId="77777777" w:rsidTr="0090114F">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7A473A" w:rsidRPr="009843D6" w14:paraId="563CB9FF" w14:textId="77777777" w:rsidTr="00ED42CE">
              <w:trPr>
                <w:jc w:val="center"/>
              </w:trPr>
              <w:tc>
                <w:tcPr>
                  <w:tcW w:w="4820" w:type="dxa"/>
                  <w:tcBorders>
                    <w:right w:val="single" w:sz="4" w:space="0" w:color="auto"/>
                  </w:tcBorders>
                </w:tcPr>
                <w:p w14:paraId="4CB3F896" w14:textId="77777777" w:rsidR="007A473A" w:rsidRPr="0082008D" w:rsidRDefault="007A473A" w:rsidP="007A473A">
                  <w:pPr>
                    <w:spacing w:after="0"/>
                    <w:rPr>
                      <w:rFonts w:ascii="Arial" w:hAnsi="Arial" w:cs="Arial"/>
                      <w:b/>
                    </w:rPr>
                  </w:pPr>
                  <w:r>
                    <w:rPr>
                      <w:rFonts w:ascii="Arial" w:hAnsi="Arial" w:cs="Arial"/>
                      <w:b/>
                    </w:rPr>
                    <w:t>Objava odločitve o oddaji javnega naročila</w:t>
                  </w:r>
                </w:p>
              </w:tc>
              <w:tc>
                <w:tcPr>
                  <w:tcW w:w="4828" w:type="dxa"/>
                  <w:tcBorders>
                    <w:left w:val="single" w:sz="4" w:space="0" w:color="auto"/>
                  </w:tcBorders>
                </w:tcPr>
                <w:p w14:paraId="2F5475EC" w14:textId="77777777" w:rsidR="007A473A" w:rsidRPr="009843D6" w:rsidRDefault="007A473A" w:rsidP="007A473A">
                  <w:pPr>
                    <w:jc w:val="both"/>
                    <w:rPr>
                      <w:rFonts w:ascii="Arial" w:hAnsi="Arial" w:cs="Arial"/>
                    </w:rPr>
                  </w:pPr>
                  <w:r w:rsidRPr="00C84612">
                    <w:rPr>
                      <w:rFonts w:ascii="Arial" w:hAnsi="Arial" w:cs="Arial"/>
                    </w:rPr>
                    <w:t xml:space="preserve">Naročnik bo odločitev o oddaji naročila objavil na </w:t>
                  </w:r>
                  <w:r>
                    <w:rPr>
                      <w:rFonts w:ascii="Arial" w:hAnsi="Arial" w:cs="Arial"/>
                    </w:rPr>
                    <w:t>PJN</w:t>
                  </w:r>
                  <w:r w:rsidRPr="00C84612">
                    <w:rPr>
                      <w:rFonts w:ascii="Arial" w:hAnsi="Arial" w:cs="Arial"/>
                    </w:rPr>
                    <w:t xml:space="preserve">. Odločitev se šteje za vročeno z dnem objave na </w:t>
                  </w:r>
                  <w:r>
                    <w:rPr>
                      <w:rFonts w:ascii="Arial" w:hAnsi="Arial" w:cs="Arial"/>
                    </w:rPr>
                    <w:t>PJN</w:t>
                  </w:r>
                  <w:r w:rsidRPr="00C84612">
                    <w:rPr>
                      <w:rFonts w:ascii="Arial" w:hAnsi="Arial" w:cs="Arial"/>
                    </w:rPr>
                    <w:t>.</w:t>
                  </w:r>
                </w:p>
              </w:tc>
            </w:tr>
            <w:tr w:rsidR="007A473A" w:rsidRPr="009843D6" w14:paraId="3962A253" w14:textId="77777777" w:rsidTr="00ED42CE">
              <w:trPr>
                <w:jc w:val="center"/>
              </w:trPr>
              <w:tc>
                <w:tcPr>
                  <w:tcW w:w="4820" w:type="dxa"/>
                  <w:tcBorders>
                    <w:right w:val="single" w:sz="4" w:space="0" w:color="auto"/>
                  </w:tcBorders>
                </w:tcPr>
                <w:p w14:paraId="72B84E9D" w14:textId="77777777" w:rsidR="007A473A" w:rsidRDefault="007A473A" w:rsidP="007A473A">
                  <w:pPr>
                    <w:spacing w:after="0"/>
                    <w:rPr>
                      <w:rFonts w:ascii="Arial" w:hAnsi="Arial" w:cs="Arial"/>
                      <w:b/>
                    </w:rPr>
                  </w:pPr>
                  <w:r>
                    <w:rPr>
                      <w:rFonts w:ascii="Arial" w:hAnsi="Arial" w:cs="Arial"/>
                      <w:b/>
                    </w:rPr>
                    <w:t>Odstop od izvedbe javnega naročila</w:t>
                  </w:r>
                </w:p>
              </w:tc>
              <w:tc>
                <w:tcPr>
                  <w:tcW w:w="4828" w:type="dxa"/>
                  <w:tcBorders>
                    <w:left w:val="single" w:sz="4" w:space="0" w:color="auto"/>
                  </w:tcBorders>
                </w:tcPr>
                <w:p w14:paraId="23ACDB37" w14:textId="77777777" w:rsidR="007A473A" w:rsidRPr="00C84612" w:rsidRDefault="007A473A" w:rsidP="007A473A">
                  <w:pPr>
                    <w:jc w:val="both"/>
                    <w:rPr>
                      <w:rFonts w:ascii="Arial" w:hAnsi="Arial" w:cs="Arial"/>
                    </w:rPr>
                  </w:pPr>
                  <w:r w:rsidRPr="00C84612">
                    <w:rPr>
                      <w:rFonts w:ascii="Arial" w:hAnsi="Arial" w:cs="Arial"/>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w:t>
                  </w:r>
                  <w:r w:rsidRPr="00C84612">
                    <w:rPr>
                      <w:rFonts w:ascii="Arial" w:hAnsi="Arial" w:cs="Arial"/>
                    </w:rPr>
                    <w:lastRenderedPageBreak/>
                    <w:t>tem primeru bo naročnik v svoji odločitvi in o razlogih, zaradi katerih odstopa od izvedbe javnega naročila, pisno obvestil ponudnike.</w:t>
                  </w:r>
                </w:p>
              </w:tc>
            </w:tr>
            <w:tr w:rsidR="007A473A" w:rsidRPr="009843D6" w14:paraId="108A8402" w14:textId="77777777" w:rsidTr="00ED42CE">
              <w:trPr>
                <w:jc w:val="center"/>
              </w:trPr>
              <w:tc>
                <w:tcPr>
                  <w:tcW w:w="4820" w:type="dxa"/>
                  <w:tcBorders>
                    <w:right w:val="single" w:sz="4" w:space="0" w:color="auto"/>
                  </w:tcBorders>
                </w:tcPr>
                <w:p w14:paraId="17FA1FB9" w14:textId="77777777" w:rsidR="007A473A" w:rsidRDefault="007A473A" w:rsidP="007A473A">
                  <w:pPr>
                    <w:spacing w:after="0"/>
                    <w:rPr>
                      <w:rFonts w:ascii="Arial" w:hAnsi="Arial" w:cs="Arial"/>
                      <w:b/>
                    </w:rPr>
                  </w:pPr>
                  <w:r>
                    <w:rPr>
                      <w:rFonts w:ascii="Arial" w:hAnsi="Arial" w:cs="Arial"/>
                      <w:b/>
                    </w:rPr>
                    <w:lastRenderedPageBreak/>
                    <w:t>Sklenitev pogodbe o izvedbi javnega naročila</w:t>
                  </w:r>
                </w:p>
              </w:tc>
              <w:tc>
                <w:tcPr>
                  <w:tcW w:w="4828" w:type="dxa"/>
                  <w:tcBorders>
                    <w:left w:val="single" w:sz="4" w:space="0" w:color="auto"/>
                  </w:tcBorders>
                </w:tcPr>
                <w:p w14:paraId="719FC050" w14:textId="77777777" w:rsidR="007A473A" w:rsidRPr="0082008D" w:rsidRDefault="007A473A" w:rsidP="007A473A">
                  <w:pPr>
                    <w:jc w:val="both"/>
                    <w:rPr>
                      <w:rFonts w:ascii="Arial" w:hAnsi="Arial" w:cs="Arial"/>
                    </w:rPr>
                  </w:pPr>
                  <w:r w:rsidRPr="0082008D">
                    <w:rPr>
                      <w:rFonts w:ascii="Arial" w:hAnsi="Arial" w:cs="Arial"/>
                    </w:rPr>
                    <w:t xml:space="preserve">Izbrani ponudnik mora podpisati in vrniti naročniku pogodbo v roku </w:t>
                  </w:r>
                  <w:r>
                    <w:rPr>
                      <w:rFonts w:ascii="Arial" w:hAnsi="Arial" w:cs="Arial"/>
                    </w:rPr>
                    <w:t>petih</w:t>
                  </w:r>
                  <w:r w:rsidRPr="0082008D">
                    <w:rPr>
                      <w:rFonts w:ascii="Arial" w:hAnsi="Arial" w:cs="Arial"/>
                    </w:rPr>
                    <w:t xml:space="preserve"> delovnih dni po prejemu s strani naročnika podpisane pogodbe. </w:t>
                  </w:r>
                </w:p>
                <w:p w14:paraId="18A1C18A" w14:textId="5632475A" w:rsidR="007A473A" w:rsidRPr="00C84612" w:rsidRDefault="007A473A" w:rsidP="007A473A">
                  <w:pPr>
                    <w:jc w:val="both"/>
                    <w:rPr>
                      <w:rFonts w:ascii="Arial" w:hAnsi="Arial" w:cs="Arial"/>
                    </w:rPr>
                  </w:pPr>
                  <w:r w:rsidRPr="0082008D">
                    <w:rPr>
                      <w:rFonts w:ascii="Arial" w:hAnsi="Arial" w:cs="Arial"/>
                    </w:rPr>
                    <w:t xml:space="preserve">Pogodba se bo pred podpisom vsebinsko prilagodila glede na to, </w:t>
                  </w:r>
                  <w:r w:rsidR="00CB36DC">
                    <w:rPr>
                      <w:rFonts w:ascii="Arial" w:hAnsi="Arial" w:cs="Arial"/>
                    </w:rPr>
                    <w:t xml:space="preserve">za katere sklope </w:t>
                  </w:r>
                  <w:r w:rsidRPr="0082008D">
                    <w:rPr>
                      <w:rFonts w:ascii="Arial" w:hAnsi="Arial" w:cs="Arial"/>
                    </w:rPr>
                    <w:t>bo izbrani ponudnik predložil</w:t>
                  </w:r>
                  <w:r w:rsidR="00CB36DC">
                    <w:rPr>
                      <w:rFonts w:ascii="Arial" w:hAnsi="Arial" w:cs="Arial"/>
                    </w:rPr>
                    <w:t xml:space="preserve"> ponudbo, ali bo predložil</w:t>
                  </w:r>
                  <w:r w:rsidRPr="0082008D">
                    <w:rPr>
                      <w:rFonts w:ascii="Arial" w:hAnsi="Arial" w:cs="Arial"/>
                    </w:rPr>
                    <w:t xml:space="preserve"> skupno ponudbo, prijavil sodelovanje podizvajalcev in podobno.</w:t>
                  </w:r>
                </w:p>
              </w:tc>
            </w:tr>
          </w:tbl>
          <w:p w14:paraId="2CF6EF09" w14:textId="77777777" w:rsidR="007A473A" w:rsidRPr="00AE6452" w:rsidRDefault="007A473A" w:rsidP="007A473A">
            <w:pPr>
              <w:spacing w:before="480"/>
              <w:rPr>
                <w:rFonts w:ascii="Arial" w:hAnsi="Arial" w:cs="Arial"/>
                <w:b/>
                <w:color w:val="00B846"/>
              </w:rPr>
            </w:pPr>
          </w:p>
        </w:tc>
      </w:tr>
      <w:tr w:rsidR="007A473A" w:rsidRPr="006B3ED6" w14:paraId="7913029F" w14:textId="77777777" w:rsidTr="0090114F">
        <w:trPr>
          <w:jc w:val="center"/>
        </w:trPr>
        <w:tc>
          <w:tcPr>
            <w:tcW w:w="9648" w:type="dxa"/>
            <w:gridSpan w:val="2"/>
          </w:tcPr>
          <w:p w14:paraId="73D6233E" w14:textId="77777777" w:rsidR="007A473A" w:rsidRPr="00C84612" w:rsidRDefault="007A473A" w:rsidP="007A473A">
            <w:pPr>
              <w:pStyle w:val="Odstavekseznama"/>
              <w:numPr>
                <w:ilvl w:val="0"/>
                <w:numId w:val="10"/>
              </w:numPr>
              <w:spacing w:before="480"/>
              <w:rPr>
                <w:rFonts w:ascii="Arial" w:hAnsi="Arial" w:cs="Arial"/>
              </w:rPr>
            </w:pPr>
            <w:r>
              <w:rPr>
                <w:rFonts w:ascii="Arial" w:hAnsi="Arial" w:cs="Arial"/>
                <w:b/>
                <w:color w:val="00B846"/>
              </w:rPr>
              <w:lastRenderedPageBreak/>
              <w:t>Pravno varstvo</w:t>
            </w:r>
          </w:p>
        </w:tc>
      </w:tr>
      <w:tr w:rsidR="007A473A" w:rsidRPr="006B3ED6" w14:paraId="21B76F8A" w14:textId="77777777" w:rsidTr="0090114F">
        <w:trPr>
          <w:jc w:val="center"/>
        </w:trPr>
        <w:tc>
          <w:tcPr>
            <w:tcW w:w="9648" w:type="dxa"/>
            <w:gridSpan w:val="2"/>
          </w:tcPr>
          <w:p w14:paraId="69588CC3" w14:textId="07D89A90" w:rsidR="007A473A" w:rsidRDefault="007A473A" w:rsidP="007A473A">
            <w:pPr>
              <w:jc w:val="both"/>
              <w:rPr>
                <w:rFonts w:ascii="Arial" w:hAnsi="Arial" w:cs="Arial"/>
              </w:rPr>
            </w:pPr>
            <w:r w:rsidRPr="00C84612">
              <w:rPr>
                <w:rFonts w:ascii="Arial" w:hAnsi="Arial" w:cs="Arial"/>
              </w:rPr>
              <w:t>Pravno varstvo ponudnikov v postopkih javnih naročil ureja Zakon o pravnem varstvu v postopkih javnega naročanja (Uradni list RS, št. 43/11, 60/11 – ZTP-D, 63/13, 90/14 – ZDU-1I, 60/17 in 72/19; v nadalj</w:t>
            </w:r>
            <w:r w:rsidR="00884678">
              <w:rPr>
                <w:rFonts w:ascii="Arial" w:hAnsi="Arial" w:cs="Arial"/>
              </w:rPr>
              <w:t>njem besedilu:</w:t>
            </w:r>
            <w:r w:rsidRPr="00C84612">
              <w:rPr>
                <w:rFonts w:ascii="Arial" w:hAnsi="Arial" w:cs="Arial"/>
              </w:rPr>
              <w:t xml:space="preserve"> ZPVPJN).</w:t>
            </w:r>
          </w:p>
          <w:p w14:paraId="051D108D" w14:textId="77777777" w:rsidR="007A473A" w:rsidRDefault="007A473A" w:rsidP="007A473A">
            <w:pPr>
              <w:jc w:val="both"/>
              <w:rPr>
                <w:rFonts w:ascii="Arial" w:hAnsi="Arial" w:cs="Arial"/>
              </w:rPr>
            </w:pPr>
            <w:r w:rsidRPr="00C84612">
              <w:rPr>
                <w:rFonts w:ascii="Arial" w:hAnsi="Arial" w:cs="Arial"/>
              </w:rPr>
              <w:t>Zahtevek za revizijo mora vsebovati vse obvezne sestavine iz 15. člena ZPVPJN. Vlagatelj zahtevek za revizijo vloži preko portala eRevizija (</w:t>
            </w:r>
            <w:hyperlink r:id="rId11" w:history="1">
              <w:r w:rsidRPr="00395894">
                <w:rPr>
                  <w:rStyle w:val="Hiperpovezava"/>
                  <w:rFonts w:ascii="Arial" w:hAnsi="Arial" w:cs="Arial"/>
                </w:rPr>
                <w:t>https://www.portalerevizija.si/</w:t>
              </w:r>
            </w:hyperlink>
            <w:r w:rsidRPr="00C84612">
              <w:rPr>
                <w:rFonts w:ascii="Arial" w:hAnsi="Arial" w:cs="Arial"/>
              </w:rPr>
              <w:t>).</w:t>
            </w:r>
          </w:p>
          <w:p w14:paraId="4710A06D" w14:textId="77777777" w:rsidR="007A473A" w:rsidRPr="00C84612" w:rsidRDefault="007A473A" w:rsidP="007A473A">
            <w:pPr>
              <w:jc w:val="both"/>
              <w:rPr>
                <w:rFonts w:ascii="Arial" w:hAnsi="Arial" w:cs="Arial"/>
              </w:rPr>
            </w:pPr>
            <w:r w:rsidRPr="00C84612">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E76012" w14:textId="5E56B324" w:rsidR="007A473A" w:rsidRPr="00C84612" w:rsidRDefault="007A473A" w:rsidP="007A473A">
            <w:pPr>
              <w:jc w:val="both"/>
              <w:rPr>
                <w:rFonts w:ascii="Arial" w:hAnsi="Arial" w:cs="Arial"/>
              </w:rPr>
            </w:pPr>
            <w:r w:rsidRPr="00C84612">
              <w:rPr>
                <w:rFonts w:ascii="Arial" w:hAnsi="Arial" w:cs="Arial"/>
              </w:rPr>
              <w:t xml:space="preserve">Takso v višini </w:t>
            </w:r>
            <w:r w:rsidR="00CB36DC">
              <w:rPr>
                <w:rFonts w:ascii="Arial" w:hAnsi="Arial" w:cs="Arial"/>
              </w:rPr>
              <w:t>4</w:t>
            </w:r>
            <w:r w:rsidRPr="00C84612">
              <w:rPr>
                <w:rFonts w:ascii="Arial" w:hAnsi="Arial" w:cs="Arial"/>
              </w:rPr>
              <w:t>.000</w:t>
            </w:r>
            <w:r>
              <w:rPr>
                <w:rFonts w:ascii="Arial" w:hAnsi="Arial" w:cs="Arial"/>
              </w:rPr>
              <w:t>,00</w:t>
            </w:r>
            <w:r w:rsidRPr="00C84612">
              <w:rPr>
                <w:rFonts w:ascii="Arial" w:hAnsi="Arial" w:cs="Arial"/>
              </w:rPr>
              <w:t xml:space="preserve"> </w:t>
            </w:r>
            <w:r>
              <w:rPr>
                <w:rFonts w:ascii="Arial" w:hAnsi="Arial" w:cs="Arial"/>
              </w:rPr>
              <w:t>EUR</w:t>
            </w:r>
            <w:r w:rsidRPr="00C84612">
              <w:rPr>
                <w:rFonts w:ascii="Arial" w:hAnsi="Arial" w:cs="Arial"/>
              </w:rPr>
              <w:t xml:space="preserve"> mora vlagatelj plačati na transakcijski račun Ministrstva za finance, številka SI56 0110 0100 0358 802, odprt pri Banki Slovenije, Slovenska </w:t>
            </w:r>
            <w:r w:rsidR="002E2061">
              <w:rPr>
                <w:rFonts w:ascii="Arial" w:hAnsi="Arial" w:cs="Arial"/>
              </w:rPr>
              <w:t xml:space="preserve">cesta </w:t>
            </w:r>
            <w:r w:rsidRPr="00C84612">
              <w:rPr>
                <w:rFonts w:ascii="Arial" w:hAnsi="Arial" w:cs="Arial"/>
              </w:rPr>
              <w:t>35, 1505 Ljubljana, Slovenija, SWIFT KODA: BSLJSI2X;</w:t>
            </w:r>
            <w:r>
              <w:rPr>
                <w:rFonts w:ascii="Arial" w:hAnsi="Arial" w:cs="Arial"/>
              </w:rPr>
              <w:t xml:space="preserve"> sklic </w:t>
            </w:r>
            <w:r w:rsidRPr="00C84612">
              <w:rPr>
                <w:rFonts w:ascii="Arial" w:hAnsi="Arial" w:cs="Arial"/>
              </w:rPr>
              <w:t>11 16110-7111290-XXXXXXLL (</w:t>
            </w:r>
            <w:r w:rsidR="00CB36DC">
              <w:rPr>
                <w:rFonts w:ascii="Arial" w:hAnsi="Arial" w:cs="Arial"/>
              </w:rPr>
              <w:t>prvih šest števil je oznaka javnega naročila, zadnji dve sta leto</w:t>
            </w:r>
            <w:r w:rsidRPr="00C84612">
              <w:rPr>
                <w:rFonts w:ascii="Arial" w:hAnsi="Arial" w:cs="Arial"/>
              </w:rPr>
              <w:t>) –</w:t>
            </w:r>
            <w:r>
              <w:rPr>
                <w:rFonts w:ascii="Arial" w:hAnsi="Arial" w:cs="Arial"/>
              </w:rPr>
              <w:t xml:space="preserve"> </w:t>
            </w:r>
            <w:r w:rsidRPr="00C84612">
              <w:rPr>
                <w:rFonts w:ascii="Arial" w:hAnsi="Arial" w:cs="Arial"/>
              </w:rPr>
              <w:t>taksa za postopek revizije javnega naročanja.</w:t>
            </w:r>
          </w:p>
          <w:p w14:paraId="3E5D70A6" w14:textId="77777777" w:rsidR="007A473A" w:rsidRPr="007F10CF" w:rsidRDefault="007A473A" w:rsidP="007A473A">
            <w:pPr>
              <w:jc w:val="both"/>
              <w:rPr>
                <w:rFonts w:ascii="Arial" w:hAnsi="Arial" w:cs="Arial"/>
              </w:rPr>
            </w:pPr>
          </w:p>
        </w:tc>
      </w:tr>
    </w:tbl>
    <w:p w14:paraId="153ED5CE" w14:textId="77777777" w:rsidR="009972BB" w:rsidRDefault="003A39AD" w:rsidP="003A39AD">
      <w:pPr>
        <w:spacing w:after="0"/>
        <w:jc w:val="right"/>
        <w:rPr>
          <w:rFonts w:ascii="Arial" w:hAnsi="Arial" w:cs="Arial"/>
        </w:rPr>
      </w:pPr>
      <w:r>
        <w:rPr>
          <w:rFonts w:ascii="Arial" w:hAnsi="Arial" w:cs="Arial"/>
        </w:rPr>
        <w:t>Naročnik</w:t>
      </w:r>
      <w:r w:rsidR="00B02C8F">
        <w:rPr>
          <w:rFonts w:ascii="Arial" w:hAnsi="Arial" w:cs="Arial"/>
        </w:rPr>
        <w:t>:</w:t>
      </w:r>
    </w:p>
    <w:p w14:paraId="7C90BD03" w14:textId="03564DFE" w:rsidR="00603E0F" w:rsidRDefault="003A39AD" w:rsidP="002E2061">
      <w:pPr>
        <w:jc w:val="right"/>
        <w:rPr>
          <w:rFonts w:ascii="Arial" w:hAnsi="Arial" w:cs="Arial"/>
        </w:rPr>
      </w:pPr>
      <w:r>
        <w:rPr>
          <w:rFonts w:ascii="Arial" w:hAnsi="Arial" w:cs="Arial"/>
        </w:rPr>
        <w:t>Stanovanjski sklad RS</w:t>
      </w:r>
      <w:bookmarkStart w:id="5" w:name="_GoBack"/>
      <w:bookmarkEnd w:id="5"/>
    </w:p>
    <w:p w14:paraId="1F236C7A" w14:textId="2C8B7192" w:rsidR="003A39AD" w:rsidRPr="006B3ED6" w:rsidRDefault="003A39AD" w:rsidP="002E2061">
      <w:pPr>
        <w:jc w:val="right"/>
        <w:rPr>
          <w:rFonts w:ascii="Arial" w:hAnsi="Arial" w:cs="Arial"/>
        </w:rPr>
      </w:pPr>
      <w:r>
        <w:rPr>
          <w:rFonts w:ascii="Arial" w:hAnsi="Arial" w:cs="Arial"/>
        </w:rPr>
        <w:t>mag. Črtomir Remec, predsednik uprave</w:t>
      </w:r>
    </w:p>
    <w:sectPr w:rsidR="003A39AD" w:rsidRPr="006B3ED6" w:rsidSect="002708AE">
      <w:headerReference w:type="default" r:id="rId12"/>
      <w:footerReference w:type="default" r:id="rId13"/>
      <w:headerReference w:type="first" r:id="rId14"/>
      <w:pgSz w:w="12240" w:h="15840"/>
      <w:pgMar w:top="1440" w:right="1800" w:bottom="1134"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2F9BA" w14:textId="77777777" w:rsidR="00A513AA" w:rsidRDefault="00A513AA" w:rsidP="0003381C">
      <w:pPr>
        <w:spacing w:after="0" w:line="240" w:lineRule="auto"/>
      </w:pPr>
      <w:r>
        <w:separator/>
      </w:r>
    </w:p>
  </w:endnote>
  <w:endnote w:type="continuationSeparator" w:id="0">
    <w:p w14:paraId="58A43B6D" w14:textId="77777777" w:rsidR="00A513AA" w:rsidRDefault="00A513AA" w:rsidP="0003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16259"/>
      <w:docPartObj>
        <w:docPartGallery w:val="Page Numbers (Bottom of Page)"/>
        <w:docPartUnique/>
      </w:docPartObj>
    </w:sdtPr>
    <w:sdtEndPr>
      <w:rPr>
        <w:noProof/>
      </w:rPr>
    </w:sdtEndPr>
    <w:sdtContent>
      <w:p w14:paraId="12F2B21F" w14:textId="41232EA0" w:rsidR="00470473" w:rsidRDefault="00470473">
        <w:pPr>
          <w:pStyle w:val="Noga"/>
          <w:jc w:val="right"/>
        </w:pPr>
        <w:r>
          <w:fldChar w:fldCharType="begin"/>
        </w:r>
        <w:r>
          <w:instrText xml:space="preserve"> PAGE   \* MERGEFORMAT </w:instrText>
        </w:r>
        <w:r>
          <w:fldChar w:fldCharType="separate"/>
        </w:r>
        <w:r>
          <w:rPr>
            <w:noProof/>
          </w:rPr>
          <w:t>2</w:t>
        </w:r>
        <w:r>
          <w:rPr>
            <w:noProof/>
          </w:rPr>
          <w:fldChar w:fldCharType="end"/>
        </w:r>
      </w:p>
    </w:sdtContent>
  </w:sdt>
  <w:p w14:paraId="7F5128D6" w14:textId="77777777" w:rsidR="00470473" w:rsidRDefault="004704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5B55" w14:textId="77777777" w:rsidR="00A513AA" w:rsidRDefault="00A513AA" w:rsidP="0003381C">
      <w:pPr>
        <w:spacing w:after="0" w:line="240" w:lineRule="auto"/>
      </w:pPr>
      <w:r>
        <w:separator/>
      </w:r>
    </w:p>
  </w:footnote>
  <w:footnote w:type="continuationSeparator" w:id="0">
    <w:p w14:paraId="6009E790" w14:textId="77777777" w:rsidR="00A513AA" w:rsidRDefault="00A513AA" w:rsidP="000338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Default="0069101E" w:rsidP="0046677A">
    <w:pPr>
      <w:pStyle w:val="Glava"/>
      <w:jc w:val="right"/>
    </w:pPr>
    <w:r w:rsidRPr="006B3ED6">
      <w:rPr>
        <w:rFonts w:ascii="Arial" w:hAnsi="Arial" w:cs="Arial"/>
        <w:noProof/>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C05A61"/>
    <w:multiLevelType w:val="hybridMultilevel"/>
    <w:tmpl w:val="E3A0FA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1ED720D"/>
    <w:multiLevelType w:val="hybridMultilevel"/>
    <w:tmpl w:val="844CFCE2"/>
    <w:lvl w:ilvl="0" w:tplc="4E42CBEA">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8ED04DA"/>
    <w:multiLevelType w:val="hybridMultilevel"/>
    <w:tmpl w:val="456831AC"/>
    <w:lvl w:ilvl="0" w:tplc="283C089A">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E085AE7"/>
    <w:multiLevelType w:val="hybridMultilevel"/>
    <w:tmpl w:val="2236D94C"/>
    <w:lvl w:ilvl="0" w:tplc="61C64CFE">
      <w:start w:val="30"/>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3E35B43"/>
    <w:multiLevelType w:val="hybridMultilevel"/>
    <w:tmpl w:val="E0E65A3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F7EE8"/>
    <w:multiLevelType w:val="hybridMultilevel"/>
    <w:tmpl w:val="287228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F177443"/>
    <w:multiLevelType w:val="hybridMultilevel"/>
    <w:tmpl w:val="0D48E11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25"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296E05"/>
    <w:multiLevelType w:val="hybridMultilevel"/>
    <w:tmpl w:val="EFEE3DE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0"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20F027D"/>
    <w:multiLevelType w:val="hybridMultilevel"/>
    <w:tmpl w:val="2FF8A884"/>
    <w:lvl w:ilvl="0" w:tplc="09A0C28C">
      <w:start w:val="1"/>
      <w:numFmt w:val="lowerLetter"/>
      <w:lvlText w:val="%1)"/>
      <w:lvlJc w:val="left"/>
      <w:pPr>
        <w:ind w:left="728" w:hanging="360"/>
      </w:pPr>
      <w:rPr>
        <w:rFonts w:hint="default"/>
      </w:rPr>
    </w:lvl>
    <w:lvl w:ilvl="1" w:tplc="20000019" w:tentative="1">
      <w:start w:val="1"/>
      <w:numFmt w:val="lowerLetter"/>
      <w:lvlText w:val="%2."/>
      <w:lvlJc w:val="left"/>
      <w:pPr>
        <w:ind w:left="1448" w:hanging="360"/>
      </w:pPr>
    </w:lvl>
    <w:lvl w:ilvl="2" w:tplc="2000001B" w:tentative="1">
      <w:start w:val="1"/>
      <w:numFmt w:val="lowerRoman"/>
      <w:lvlText w:val="%3."/>
      <w:lvlJc w:val="right"/>
      <w:pPr>
        <w:ind w:left="2168" w:hanging="180"/>
      </w:pPr>
    </w:lvl>
    <w:lvl w:ilvl="3" w:tplc="2000000F" w:tentative="1">
      <w:start w:val="1"/>
      <w:numFmt w:val="decimal"/>
      <w:lvlText w:val="%4."/>
      <w:lvlJc w:val="left"/>
      <w:pPr>
        <w:ind w:left="2888" w:hanging="360"/>
      </w:pPr>
    </w:lvl>
    <w:lvl w:ilvl="4" w:tplc="20000019" w:tentative="1">
      <w:start w:val="1"/>
      <w:numFmt w:val="lowerLetter"/>
      <w:lvlText w:val="%5."/>
      <w:lvlJc w:val="left"/>
      <w:pPr>
        <w:ind w:left="3608" w:hanging="360"/>
      </w:pPr>
    </w:lvl>
    <w:lvl w:ilvl="5" w:tplc="2000001B" w:tentative="1">
      <w:start w:val="1"/>
      <w:numFmt w:val="lowerRoman"/>
      <w:lvlText w:val="%6."/>
      <w:lvlJc w:val="right"/>
      <w:pPr>
        <w:ind w:left="4328" w:hanging="180"/>
      </w:pPr>
    </w:lvl>
    <w:lvl w:ilvl="6" w:tplc="2000000F" w:tentative="1">
      <w:start w:val="1"/>
      <w:numFmt w:val="decimal"/>
      <w:lvlText w:val="%7."/>
      <w:lvlJc w:val="left"/>
      <w:pPr>
        <w:ind w:left="5048" w:hanging="360"/>
      </w:pPr>
    </w:lvl>
    <w:lvl w:ilvl="7" w:tplc="20000019" w:tentative="1">
      <w:start w:val="1"/>
      <w:numFmt w:val="lowerLetter"/>
      <w:lvlText w:val="%8."/>
      <w:lvlJc w:val="left"/>
      <w:pPr>
        <w:ind w:left="5768" w:hanging="360"/>
      </w:pPr>
    </w:lvl>
    <w:lvl w:ilvl="8" w:tplc="2000001B" w:tentative="1">
      <w:start w:val="1"/>
      <w:numFmt w:val="lowerRoman"/>
      <w:lvlText w:val="%9."/>
      <w:lvlJc w:val="right"/>
      <w:pPr>
        <w:ind w:left="6488" w:hanging="180"/>
      </w:pPr>
    </w:lvl>
  </w:abstractNum>
  <w:abstractNum w:abstractNumId="32" w15:restartNumberingAfterBreak="0">
    <w:nsid w:val="7F4A1FFF"/>
    <w:multiLevelType w:val="hybridMultilevel"/>
    <w:tmpl w:val="DE62EE7E"/>
    <w:lvl w:ilvl="0" w:tplc="F4D075C6">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21"/>
  </w:num>
  <w:num w:numId="12">
    <w:abstractNumId w:val="28"/>
  </w:num>
  <w:num w:numId="13">
    <w:abstractNumId w:val="14"/>
  </w:num>
  <w:num w:numId="14">
    <w:abstractNumId w:val="20"/>
  </w:num>
  <w:num w:numId="15">
    <w:abstractNumId w:val="27"/>
  </w:num>
  <w:num w:numId="16">
    <w:abstractNumId w:val="9"/>
  </w:num>
  <w:num w:numId="17">
    <w:abstractNumId w:val="24"/>
  </w:num>
  <w:num w:numId="18">
    <w:abstractNumId w:val="18"/>
  </w:num>
  <w:num w:numId="19">
    <w:abstractNumId w:val="16"/>
  </w:num>
  <w:num w:numId="20">
    <w:abstractNumId w:val="30"/>
  </w:num>
  <w:num w:numId="21">
    <w:abstractNumId w:val="29"/>
  </w:num>
  <w:num w:numId="22">
    <w:abstractNumId w:val="15"/>
  </w:num>
  <w:num w:numId="23">
    <w:abstractNumId w:val="17"/>
  </w:num>
  <w:num w:numId="24">
    <w:abstractNumId w:val="25"/>
  </w:num>
  <w:num w:numId="25">
    <w:abstractNumId w:val="26"/>
  </w:num>
  <w:num w:numId="26">
    <w:abstractNumId w:val="19"/>
  </w:num>
  <w:num w:numId="27">
    <w:abstractNumId w:val="31"/>
  </w:num>
  <w:num w:numId="28">
    <w:abstractNumId w:val="13"/>
  </w:num>
  <w:num w:numId="29">
    <w:abstractNumId w:val="22"/>
  </w:num>
  <w:num w:numId="30">
    <w:abstractNumId w:val="32"/>
  </w:num>
  <w:num w:numId="31">
    <w:abstractNumId w:val="11"/>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41C"/>
    <w:rsid w:val="0000771F"/>
    <w:rsid w:val="0001065F"/>
    <w:rsid w:val="00030AB3"/>
    <w:rsid w:val="0003381C"/>
    <w:rsid w:val="000340B9"/>
    <w:rsid w:val="00034616"/>
    <w:rsid w:val="0004061B"/>
    <w:rsid w:val="000417D6"/>
    <w:rsid w:val="00045AEF"/>
    <w:rsid w:val="00047CB8"/>
    <w:rsid w:val="00050893"/>
    <w:rsid w:val="000569C7"/>
    <w:rsid w:val="0006063C"/>
    <w:rsid w:val="00061601"/>
    <w:rsid w:val="00061DD1"/>
    <w:rsid w:val="00062760"/>
    <w:rsid w:val="000653A9"/>
    <w:rsid w:val="00071E8F"/>
    <w:rsid w:val="00071ED4"/>
    <w:rsid w:val="00072FD4"/>
    <w:rsid w:val="00086AE0"/>
    <w:rsid w:val="0009262D"/>
    <w:rsid w:val="00096C11"/>
    <w:rsid w:val="000A1B77"/>
    <w:rsid w:val="000B2CE3"/>
    <w:rsid w:val="000B72EC"/>
    <w:rsid w:val="000C3453"/>
    <w:rsid w:val="000C571C"/>
    <w:rsid w:val="000D0F70"/>
    <w:rsid w:val="000E3348"/>
    <w:rsid w:val="000E4DFB"/>
    <w:rsid w:val="000E5691"/>
    <w:rsid w:val="00103176"/>
    <w:rsid w:val="00104963"/>
    <w:rsid w:val="0011567E"/>
    <w:rsid w:val="00125289"/>
    <w:rsid w:val="0013110C"/>
    <w:rsid w:val="00131C1D"/>
    <w:rsid w:val="001331FF"/>
    <w:rsid w:val="00135AAC"/>
    <w:rsid w:val="00137D74"/>
    <w:rsid w:val="00145E41"/>
    <w:rsid w:val="0015074B"/>
    <w:rsid w:val="00156991"/>
    <w:rsid w:val="00161C06"/>
    <w:rsid w:val="00173185"/>
    <w:rsid w:val="00176A5B"/>
    <w:rsid w:val="001B01B1"/>
    <w:rsid w:val="001B3262"/>
    <w:rsid w:val="001B4C35"/>
    <w:rsid w:val="001C19FC"/>
    <w:rsid w:val="001C1B4E"/>
    <w:rsid w:val="001C1F95"/>
    <w:rsid w:val="001C54ED"/>
    <w:rsid w:val="001C6A33"/>
    <w:rsid w:val="001E1EC4"/>
    <w:rsid w:val="001E65A2"/>
    <w:rsid w:val="001F4817"/>
    <w:rsid w:val="0020088F"/>
    <w:rsid w:val="00203320"/>
    <w:rsid w:val="00203AE4"/>
    <w:rsid w:val="00207B87"/>
    <w:rsid w:val="00211FF6"/>
    <w:rsid w:val="0021466D"/>
    <w:rsid w:val="00215C32"/>
    <w:rsid w:val="00215CFF"/>
    <w:rsid w:val="00221821"/>
    <w:rsid w:val="00222833"/>
    <w:rsid w:val="00224F33"/>
    <w:rsid w:val="00237A18"/>
    <w:rsid w:val="002458D3"/>
    <w:rsid w:val="00256173"/>
    <w:rsid w:val="00257645"/>
    <w:rsid w:val="002708AE"/>
    <w:rsid w:val="002754C4"/>
    <w:rsid w:val="00275E1A"/>
    <w:rsid w:val="00276ABE"/>
    <w:rsid w:val="00283D83"/>
    <w:rsid w:val="00285DE8"/>
    <w:rsid w:val="0029318F"/>
    <w:rsid w:val="0029639D"/>
    <w:rsid w:val="002B00CD"/>
    <w:rsid w:val="002B2B43"/>
    <w:rsid w:val="002C1131"/>
    <w:rsid w:val="002C116D"/>
    <w:rsid w:val="002C15FE"/>
    <w:rsid w:val="002C398D"/>
    <w:rsid w:val="002C6CF4"/>
    <w:rsid w:val="002D51E0"/>
    <w:rsid w:val="002D7791"/>
    <w:rsid w:val="002D7E8C"/>
    <w:rsid w:val="002E2061"/>
    <w:rsid w:val="002E3490"/>
    <w:rsid w:val="002E38C0"/>
    <w:rsid w:val="002F4EF4"/>
    <w:rsid w:val="002F583F"/>
    <w:rsid w:val="00305A6C"/>
    <w:rsid w:val="00306115"/>
    <w:rsid w:val="00307D4E"/>
    <w:rsid w:val="00315D1A"/>
    <w:rsid w:val="00316113"/>
    <w:rsid w:val="00322BCE"/>
    <w:rsid w:val="00324F76"/>
    <w:rsid w:val="00326F90"/>
    <w:rsid w:val="00327C3F"/>
    <w:rsid w:val="003302AF"/>
    <w:rsid w:val="003374A7"/>
    <w:rsid w:val="00340677"/>
    <w:rsid w:val="00340D17"/>
    <w:rsid w:val="00357198"/>
    <w:rsid w:val="003600F3"/>
    <w:rsid w:val="003618FB"/>
    <w:rsid w:val="003622FC"/>
    <w:rsid w:val="00375536"/>
    <w:rsid w:val="00377A2E"/>
    <w:rsid w:val="00384706"/>
    <w:rsid w:val="00384D94"/>
    <w:rsid w:val="00387AAD"/>
    <w:rsid w:val="00391DE3"/>
    <w:rsid w:val="00392F7F"/>
    <w:rsid w:val="00393D4D"/>
    <w:rsid w:val="003A0803"/>
    <w:rsid w:val="003A10AF"/>
    <w:rsid w:val="003A1DC8"/>
    <w:rsid w:val="003A1E1E"/>
    <w:rsid w:val="003A39AD"/>
    <w:rsid w:val="003B4173"/>
    <w:rsid w:val="003C0EC0"/>
    <w:rsid w:val="003C6C7A"/>
    <w:rsid w:val="003D06B8"/>
    <w:rsid w:val="003D3A61"/>
    <w:rsid w:val="003D7421"/>
    <w:rsid w:val="003D7C03"/>
    <w:rsid w:val="003E0AD1"/>
    <w:rsid w:val="003E2A86"/>
    <w:rsid w:val="003E2A9E"/>
    <w:rsid w:val="003E2C04"/>
    <w:rsid w:val="003E33C7"/>
    <w:rsid w:val="003E72CF"/>
    <w:rsid w:val="00400D04"/>
    <w:rsid w:val="00400ECD"/>
    <w:rsid w:val="00402CA1"/>
    <w:rsid w:val="004046CB"/>
    <w:rsid w:val="004078CA"/>
    <w:rsid w:val="00407FAB"/>
    <w:rsid w:val="00410400"/>
    <w:rsid w:val="00414D43"/>
    <w:rsid w:val="00433C90"/>
    <w:rsid w:val="004346A2"/>
    <w:rsid w:val="00441316"/>
    <w:rsid w:val="00441EAE"/>
    <w:rsid w:val="00444B68"/>
    <w:rsid w:val="004455CC"/>
    <w:rsid w:val="004456D7"/>
    <w:rsid w:val="00450583"/>
    <w:rsid w:val="00452FAA"/>
    <w:rsid w:val="0045618F"/>
    <w:rsid w:val="00465364"/>
    <w:rsid w:val="0046677A"/>
    <w:rsid w:val="00470473"/>
    <w:rsid w:val="0047718C"/>
    <w:rsid w:val="00487B9B"/>
    <w:rsid w:val="0049061E"/>
    <w:rsid w:val="00490E19"/>
    <w:rsid w:val="004911F8"/>
    <w:rsid w:val="004939BC"/>
    <w:rsid w:val="004A1207"/>
    <w:rsid w:val="004A3322"/>
    <w:rsid w:val="004A57C3"/>
    <w:rsid w:val="004A5F49"/>
    <w:rsid w:val="004B545D"/>
    <w:rsid w:val="004B5606"/>
    <w:rsid w:val="004B6E03"/>
    <w:rsid w:val="004C001B"/>
    <w:rsid w:val="004C142D"/>
    <w:rsid w:val="004D2F52"/>
    <w:rsid w:val="004D3A94"/>
    <w:rsid w:val="004D6A85"/>
    <w:rsid w:val="004E2B39"/>
    <w:rsid w:val="004E74C6"/>
    <w:rsid w:val="004F04B9"/>
    <w:rsid w:val="004F315C"/>
    <w:rsid w:val="004F4F05"/>
    <w:rsid w:val="005017AC"/>
    <w:rsid w:val="00515C5D"/>
    <w:rsid w:val="00516042"/>
    <w:rsid w:val="005210A3"/>
    <w:rsid w:val="00531DEA"/>
    <w:rsid w:val="005364AB"/>
    <w:rsid w:val="00536BEC"/>
    <w:rsid w:val="00537D6F"/>
    <w:rsid w:val="00540B25"/>
    <w:rsid w:val="00561589"/>
    <w:rsid w:val="00564307"/>
    <w:rsid w:val="00574C78"/>
    <w:rsid w:val="00574EA2"/>
    <w:rsid w:val="005813F2"/>
    <w:rsid w:val="00583548"/>
    <w:rsid w:val="005923FF"/>
    <w:rsid w:val="00597140"/>
    <w:rsid w:val="005A03D0"/>
    <w:rsid w:val="005A1346"/>
    <w:rsid w:val="005A2D65"/>
    <w:rsid w:val="005A4EAE"/>
    <w:rsid w:val="005B55F0"/>
    <w:rsid w:val="005B7D5C"/>
    <w:rsid w:val="005C281D"/>
    <w:rsid w:val="005C4C83"/>
    <w:rsid w:val="005E7EBF"/>
    <w:rsid w:val="005F0E7F"/>
    <w:rsid w:val="005F3736"/>
    <w:rsid w:val="005F4F0B"/>
    <w:rsid w:val="00600FE0"/>
    <w:rsid w:val="00603E0F"/>
    <w:rsid w:val="006057F0"/>
    <w:rsid w:val="006144DB"/>
    <w:rsid w:val="00617C59"/>
    <w:rsid w:val="00623A8D"/>
    <w:rsid w:val="006256BD"/>
    <w:rsid w:val="00626B07"/>
    <w:rsid w:val="00627ABC"/>
    <w:rsid w:val="00637492"/>
    <w:rsid w:val="00640A7A"/>
    <w:rsid w:val="00640EBB"/>
    <w:rsid w:val="00646618"/>
    <w:rsid w:val="0065402D"/>
    <w:rsid w:val="00663589"/>
    <w:rsid w:val="0066388E"/>
    <w:rsid w:val="0066509F"/>
    <w:rsid w:val="00665766"/>
    <w:rsid w:val="00666A28"/>
    <w:rsid w:val="00676759"/>
    <w:rsid w:val="00677A6F"/>
    <w:rsid w:val="00682067"/>
    <w:rsid w:val="0069101E"/>
    <w:rsid w:val="0069219B"/>
    <w:rsid w:val="0069470A"/>
    <w:rsid w:val="006A26E9"/>
    <w:rsid w:val="006A4BBB"/>
    <w:rsid w:val="006B187F"/>
    <w:rsid w:val="006B3ED6"/>
    <w:rsid w:val="006B5383"/>
    <w:rsid w:val="006C1BEE"/>
    <w:rsid w:val="006C237C"/>
    <w:rsid w:val="006C4204"/>
    <w:rsid w:val="006D15B3"/>
    <w:rsid w:val="006D3902"/>
    <w:rsid w:val="006D3E2E"/>
    <w:rsid w:val="006E03E9"/>
    <w:rsid w:val="006F164F"/>
    <w:rsid w:val="006F1C11"/>
    <w:rsid w:val="0071121F"/>
    <w:rsid w:val="00711CC5"/>
    <w:rsid w:val="007135EA"/>
    <w:rsid w:val="007137EE"/>
    <w:rsid w:val="007223E4"/>
    <w:rsid w:val="00723716"/>
    <w:rsid w:val="007240A6"/>
    <w:rsid w:val="00730077"/>
    <w:rsid w:val="00734D4F"/>
    <w:rsid w:val="00735993"/>
    <w:rsid w:val="00735A4E"/>
    <w:rsid w:val="007414B9"/>
    <w:rsid w:val="007420E4"/>
    <w:rsid w:val="0074286F"/>
    <w:rsid w:val="00743236"/>
    <w:rsid w:val="0074671E"/>
    <w:rsid w:val="00753E6E"/>
    <w:rsid w:val="00755BC5"/>
    <w:rsid w:val="00756CAD"/>
    <w:rsid w:val="0077002D"/>
    <w:rsid w:val="007727C6"/>
    <w:rsid w:val="00781092"/>
    <w:rsid w:val="00792FBE"/>
    <w:rsid w:val="007A473A"/>
    <w:rsid w:val="007C0986"/>
    <w:rsid w:val="007C2DCD"/>
    <w:rsid w:val="007D38C9"/>
    <w:rsid w:val="007D4BF1"/>
    <w:rsid w:val="007E05AA"/>
    <w:rsid w:val="007E13AA"/>
    <w:rsid w:val="007E2C11"/>
    <w:rsid w:val="007E54C8"/>
    <w:rsid w:val="007E5870"/>
    <w:rsid w:val="007E7579"/>
    <w:rsid w:val="007F10CF"/>
    <w:rsid w:val="007F6DBF"/>
    <w:rsid w:val="00810E60"/>
    <w:rsid w:val="0082008D"/>
    <w:rsid w:val="00821A43"/>
    <w:rsid w:val="00826822"/>
    <w:rsid w:val="00831203"/>
    <w:rsid w:val="0083364A"/>
    <w:rsid w:val="00835486"/>
    <w:rsid w:val="00845AC3"/>
    <w:rsid w:val="00846B61"/>
    <w:rsid w:val="008556B7"/>
    <w:rsid w:val="00855953"/>
    <w:rsid w:val="00855E75"/>
    <w:rsid w:val="0085727C"/>
    <w:rsid w:val="00861CE4"/>
    <w:rsid w:val="00864D39"/>
    <w:rsid w:val="00871054"/>
    <w:rsid w:val="00871C4D"/>
    <w:rsid w:val="008741B1"/>
    <w:rsid w:val="00877845"/>
    <w:rsid w:val="00877C6A"/>
    <w:rsid w:val="0088268D"/>
    <w:rsid w:val="008841BF"/>
    <w:rsid w:val="00884678"/>
    <w:rsid w:val="00884729"/>
    <w:rsid w:val="00893325"/>
    <w:rsid w:val="00897098"/>
    <w:rsid w:val="008A3975"/>
    <w:rsid w:val="008A713D"/>
    <w:rsid w:val="008B7630"/>
    <w:rsid w:val="008C157F"/>
    <w:rsid w:val="008C195D"/>
    <w:rsid w:val="008C4E15"/>
    <w:rsid w:val="008D4AAA"/>
    <w:rsid w:val="008D64B1"/>
    <w:rsid w:val="008E44C5"/>
    <w:rsid w:val="008F45A6"/>
    <w:rsid w:val="0090114F"/>
    <w:rsid w:val="009017BB"/>
    <w:rsid w:val="00903E6B"/>
    <w:rsid w:val="009073AB"/>
    <w:rsid w:val="00925E88"/>
    <w:rsid w:val="009306CD"/>
    <w:rsid w:val="00931343"/>
    <w:rsid w:val="00937E30"/>
    <w:rsid w:val="00945A3A"/>
    <w:rsid w:val="009516B9"/>
    <w:rsid w:val="00952323"/>
    <w:rsid w:val="00962428"/>
    <w:rsid w:val="00967AA6"/>
    <w:rsid w:val="009818DD"/>
    <w:rsid w:val="009824E5"/>
    <w:rsid w:val="009843D6"/>
    <w:rsid w:val="009848E2"/>
    <w:rsid w:val="00991E44"/>
    <w:rsid w:val="009920BE"/>
    <w:rsid w:val="009972BB"/>
    <w:rsid w:val="009A5665"/>
    <w:rsid w:val="009C545E"/>
    <w:rsid w:val="009C6EFB"/>
    <w:rsid w:val="009D1B6F"/>
    <w:rsid w:val="009E2AD7"/>
    <w:rsid w:val="009F5388"/>
    <w:rsid w:val="00A10E7C"/>
    <w:rsid w:val="00A22BEC"/>
    <w:rsid w:val="00A262A7"/>
    <w:rsid w:val="00A319F6"/>
    <w:rsid w:val="00A350CE"/>
    <w:rsid w:val="00A35503"/>
    <w:rsid w:val="00A375BE"/>
    <w:rsid w:val="00A438CC"/>
    <w:rsid w:val="00A45C0B"/>
    <w:rsid w:val="00A513AA"/>
    <w:rsid w:val="00A52537"/>
    <w:rsid w:val="00A54D31"/>
    <w:rsid w:val="00A60689"/>
    <w:rsid w:val="00A61B3C"/>
    <w:rsid w:val="00A63B75"/>
    <w:rsid w:val="00A65EAC"/>
    <w:rsid w:val="00A701F4"/>
    <w:rsid w:val="00A707BC"/>
    <w:rsid w:val="00A773F9"/>
    <w:rsid w:val="00A80550"/>
    <w:rsid w:val="00A80C94"/>
    <w:rsid w:val="00A84826"/>
    <w:rsid w:val="00A9086B"/>
    <w:rsid w:val="00A93711"/>
    <w:rsid w:val="00A965A0"/>
    <w:rsid w:val="00AA1D8D"/>
    <w:rsid w:val="00AA3481"/>
    <w:rsid w:val="00AA43D2"/>
    <w:rsid w:val="00AA54E3"/>
    <w:rsid w:val="00AB201F"/>
    <w:rsid w:val="00AB21CC"/>
    <w:rsid w:val="00AB5468"/>
    <w:rsid w:val="00AB5E14"/>
    <w:rsid w:val="00AB7F7E"/>
    <w:rsid w:val="00AC4613"/>
    <w:rsid w:val="00AD78A7"/>
    <w:rsid w:val="00AE6452"/>
    <w:rsid w:val="00AE71DA"/>
    <w:rsid w:val="00AE7BAD"/>
    <w:rsid w:val="00AF1816"/>
    <w:rsid w:val="00B01AF4"/>
    <w:rsid w:val="00B02C8F"/>
    <w:rsid w:val="00B13552"/>
    <w:rsid w:val="00B13A1F"/>
    <w:rsid w:val="00B2477D"/>
    <w:rsid w:val="00B352F5"/>
    <w:rsid w:val="00B37D6B"/>
    <w:rsid w:val="00B44E78"/>
    <w:rsid w:val="00B466C7"/>
    <w:rsid w:val="00B47730"/>
    <w:rsid w:val="00B61DB0"/>
    <w:rsid w:val="00B62C9A"/>
    <w:rsid w:val="00B63F8D"/>
    <w:rsid w:val="00B645C1"/>
    <w:rsid w:val="00B64D7B"/>
    <w:rsid w:val="00B71873"/>
    <w:rsid w:val="00B7396C"/>
    <w:rsid w:val="00B81BB4"/>
    <w:rsid w:val="00B83D17"/>
    <w:rsid w:val="00B84729"/>
    <w:rsid w:val="00B86386"/>
    <w:rsid w:val="00B9199E"/>
    <w:rsid w:val="00B92B0D"/>
    <w:rsid w:val="00B9608E"/>
    <w:rsid w:val="00BA2142"/>
    <w:rsid w:val="00BA4224"/>
    <w:rsid w:val="00BA47B6"/>
    <w:rsid w:val="00BA4BC7"/>
    <w:rsid w:val="00BA750F"/>
    <w:rsid w:val="00BA7BDC"/>
    <w:rsid w:val="00BB0550"/>
    <w:rsid w:val="00BB0CF5"/>
    <w:rsid w:val="00BB2D66"/>
    <w:rsid w:val="00BB4400"/>
    <w:rsid w:val="00BB4885"/>
    <w:rsid w:val="00BB5B38"/>
    <w:rsid w:val="00BB6C22"/>
    <w:rsid w:val="00BC60BA"/>
    <w:rsid w:val="00BC7EC8"/>
    <w:rsid w:val="00BD0FFA"/>
    <w:rsid w:val="00BE09BE"/>
    <w:rsid w:val="00BE43C3"/>
    <w:rsid w:val="00BE5DC1"/>
    <w:rsid w:val="00BE669D"/>
    <w:rsid w:val="00BF2ECC"/>
    <w:rsid w:val="00BF706F"/>
    <w:rsid w:val="00C00011"/>
    <w:rsid w:val="00C0176A"/>
    <w:rsid w:val="00C078E2"/>
    <w:rsid w:val="00C108CE"/>
    <w:rsid w:val="00C1164B"/>
    <w:rsid w:val="00C1544D"/>
    <w:rsid w:val="00C20D33"/>
    <w:rsid w:val="00C328B7"/>
    <w:rsid w:val="00C34CF8"/>
    <w:rsid w:val="00C356B5"/>
    <w:rsid w:val="00C40944"/>
    <w:rsid w:val="00C464A5"/>
    <w:rsid w:val="00C5423A"/>
    <w:rsid w:val="00C55449"/>
    <w:rsid w:val="00C55F85"/>
    <w:rsid w:val="00C56137"/>
    <w:rsid w:val="00C62F02"/>
    <w:rsid w:val="00C67A28"/>
    <w:rsid w:val="00C70091"/>
    <w:rsid w:val="00C71388"/>
    <w:rsid w:val="00C72A71"/>
    <w:rsid w:val="00C750A8"/>
    <w:rsid w:val="00C757B8"/>
    <w:rsid w:val="00C84612"/>
    <w:rsid w:val="00C87E8D"/>
    <w:rsid w:val="00C96C5F"/>
    <w:rsid w:val="00CA38BC"/>
    <w:rsid w:val="00CB0664"/>
    <w:rsid w:val="00CB0B11"/>
    <w:rsid w:val="00CB36DC"/>
    <w:rsid w:val="00CB7673"/>
    <w:rsid w:val="00CC2883"/>
    <w:rsid w:val="00CC38D8"/>
    <w:rsid w:val="00CC52AD"/>
    <w:rsid w:val="00CC79A4"/>
    <w:rsid w:val="00CD26DA"/>
    <w:rsid w:val="00CD3838"/>
    <w:rsid w:val="00CD6BC3"/>
    <w:rsid w:val="00CE0288"/>
    <w:rsid w:val="00CE415F"/>
    <w:rsid w:val="00CE6E07"/>
    <w:rsid w:val="00CE71B0"/>
    <w:rsid w:val="00CF4285"/>
    <w:rsid w:val="00D03C8D"/>
    <w:rsid w:val="00D1458C"/>
    <w:rsid w:val="00D16EB4"/>
    <w:rsid w:val="00D20A9D"/>
    <w:rsid w:val="00D25045"/>
    <w:rsid w:val="00D26C42"/>
    <w:rsid w:val="00D34F43"/>
    <w:rsid w:val="00D46D2D"/>
    <w:rsid w:val="00D57F61"/>
    <w:rsid w:val="00D678DB"/>
    <w:rsid w:val="00D70033"/>
    <w:rsid w:val="00D732D4"/>
    <w:rsid w:val="00D73C86"/>
    <w:rsid w:val="00D820E6"/>
    <w:rsid w:val="00D8393D"/>
    <w:rsid w:val="00D85EA6"/>
    <w:rsid w:val="00D925FC"/>
    <w:rsid w:val="00D944AD"/>
    <w:rsid w:val="00DA56D2"/>
    <w:rsid w:val="00DB030A"/>
    <w:rsid w:val="00DB380D"/>
    <w:rsid w:val="00DC0179"/>
    <w:rsid w:val="00DE0E70"/>
    <w:rsid w:val="00DF14DE"/>
    <w:rsid w:val="00DF32A2"/>
    <w:rsid w:val="00DF6557"/>
    <w:rsid w:val="00DF67B5"/>
    <w:rsid w:val="00DF7666"/>
    <w:rsid w:val="00E04B5C"/>
    <w:rsid w:val="00E05817"/>
    <w:rsid w:val="00E2106E"/>
    <w:rsid w:val="00E21127"/>
    <w:rsid w:val="00E252BF"/>
    <w:rsid w:val="00E402C3"/>
    <w:rsid w:val="00E50DC9"/>
    <w:rsid w:val="00E54558"/>
    <w:rsid w:val="00E545B4"/>
    <w:rsid w:val="00E54D73"/>
    <w:rsid w:val="00E610A1"/>
    <w:rsid w:val="00E64D64"/>
    <w:rsid w:val="00E66303"/>
    <w:rsid w:val="00E8787F"/>
    <w:rsid w:val="00E917A0"/>
    <w:rsid w:val="00E96483"/>
    <w:rsid w:val="00E97ABF"/>
    <w:rsid w:val="00EA0F7D"/>
    <w:rsid w:val="00EA294B"/>
    <w:rsid w:val="00EA37E2"/>
    <w:rsid w:val="00EA6726"/>
    <w:rsid w:val="00EB0184"/>
    <w:rsid w:val="00EB4E8E"/>
    <w:rsid w:val="00EC6DC4"/>
    <w:rsid w:val="00ED0501"/>
    <w:rsid w:val="00ED42CE"/>
    <w:rsid w:val="00EE73B5"/>
    <w:rsid w:val="00EF01EB"/>
    <w:rsid w:val="00EF1B04"/>
    <w:rsid w:val="00EF1D66"/>
    <w:rsid w:val="00EF563D"/>
    <w:rsid w:val="00EF6B51"/>
    <w:rsid w:val="00F03BCD"/>
    <w:rsid w:val="00F10905"/>
    <w:rsid w:val="00F10CA2"/>
    <w:rsid w:val="00F10F4D"/>
    <w:rsid w:val="00F10FCD"/>
    <w:rsid w:val="00F1267A"/>
    <w:rsid w:val="00F12C57"/>
    <w:rsid w:val="00F12F69"/>
    <w:rsid w:val="00F130DD"/>
    <w:rsid w:val="00F14136"/>
    <w:rsid w:val="00F204C3"/>
    <w:rsid w:val="00F205ED"/>
    <w:rsid w:val="00F224F8"/>
    <w:rsid w:val="00F34DE4"/>
    <w:rsid w:val="00F45E23"/>
    <w:rsid w:val="00F50A03"/>
    <w:rsid w:val="00F6379B"/>
    <w:rsid w:val="00F678A2"/>
    <w:rsid w:val="00F75647"/>
    <w:rsid w:val="00F75887"/>
    <w:rsid w:val="00F76B78"/>
    <w:rsid w:val="00F80725"/>
    <w:rsid w:val="00F81B9F"/>
    <w:rsid w:val="00F8377F"/>
    <w:rsid w:val="00F8382B"/>
    <w:rsid w:val="00F90CBE"/>
    <w:rsid w:val="00F9540A"/>
    <w:rsid w:val="00F9708A"/>
    <w:rsid w:val="00F97FC1"/>
    <w:rsid w:val="00FA30FB"/>
    <w:rsid w:val="00FC1621"/>
    <w:rsid w:val="00FC693F"/>
    <w:rsid w:val="00FD0F80"/>
    <w:rsid w:val="00FD56BE"/>
    <w:rsid w:val="00FE59D0"/>
    <w:rsid w:val="00FE71CE"/>
    <w:rsid w:val="00FF2C6C"/>
    <w:rsid w:val="00FF2F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708AE"/>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styleId="Revizija">
    <w:name w:val="Revision"/>
    <w:hidden/>
    <w:uiPriority w:val="99"/>
    <w:semiHidden/>
    <w:rsid w:val="007810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ortalerevizija.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0A457-113F-41AF-AE1C-6FB4989B9D09}">
  <ds:schemaRefs/>
</ds:datastoreItem>
</file>

<file path=customXml/itemProps2.xml><?xml version="1.0" encoding="utf-8"?>
<ds:datastoreItem xmlns:ds="http://schemas.openxmlformats.org/officeDocument/2006/customXml" ds:itemID="{508C5AE2-19D2-48A0-865A-0B3B6DFB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3609</Words>
  <Characters>20576</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Irena Čeč</cp:lastModifiedBy>
  <cp:revision>4</cp:revision>
  <cp:lastPrinted>2025-10-18T06:58:00Z</cp:lastPrinted>
  <dcterms:created xsi:type="dcterms:W3CDTF">2025-10-30T07:17:00Z</dcterms:created>
  <dcterms:modified xsi:type="dcterms:W3CDTF">2025-11-04T07:01:00Z</dcterms:modified>
  <cp:category/>
</cp:coreProperties>
</file>